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E6B6E" w14:textId="77777777" w:rsidR="00A02B4E" w:rsidRPr="003B792B" w:rsidRDefault="00000000">
      <w:pPr>
        <w:spacing w:after="200"/>
        <w:jc w:val="center"/>
        <w:rPr>
          <w:rFonts w:ascii="Verdana" w:hAnsi="Verdana"/>
          <w:sz w:val="18"/>
          <w:szCs w:val="20"/>
          <w:lang w:val="pl-PL"/>
        </w:rPr>
      </w:pPr>
      <w:r w:rsidRPr="003B792B">
        <w:rPr>
          <w:rFonts w:ascii="Verdana" w:hAnsi="Verdana"/>
          <w:b/>
          <w:sz w:val="24"/>
          <w:szCs w:val="20"/>
          <w:lang w:val="pl-PL"/>
        </w:rPr>
        <w:t>WZÓR PROTOKOŁU Z WIZJI LOKALNEJ</w:t>
      </w:r>
    </w:p>
    <w:tbl>
      <w:tblPr>
        <w:tblW w:w="0" w:type="auto"/>
        <w:jc w:val="center"/>
        <w:tblLayout w:type="fixed"/>
        <w:tblLook w:val="04A0" w:firstRow="1" w:lastRow="0" w:firstColumn="1" w:lastColumn="0" w:noHBand="0" w:noVBand="1"/>
      </w:tblPr>
      <w:tblGrid>
        <w:gridCol w:w="1531"/>
        <w:gridCol w:w="8334"/>
      </w:tblGrid>
      <w:tr w:rsidR="00A02B4E" w:rsidRPr="003B792B" w14:paraId="4B9AD73D" w14:textId="77777777">
        <w:trPr>
          <w:jc w:val="center"/>
        </w:trPr>
        <w:tc>
          <w:tcPr>
            <w:tcW w:w="1531" w:type="dxa"/>
            <w:shd w:val="clear" w:color="auto" w:fill="F8E5A2"/>
            <w:tcMar>
              <w:top w:w="70" w:type="dxa"/>
              <w:left w:w="90" w:type="dxa"/>
              <w:bottom w:w="70" w:type="dxa"/>
              <w:right w:w="90" w:type="dxa"/>
            </w:tcMar>
            <w:vAlign w:val="center"/>
          </w:tcPr>
          <w:p w14:paraId="561C540B"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1.</w:t>
            </w:r>
          </w:p>
        </w:tc>
        <w:tc>
          <w:tcPr>
            <w:tcW w:w="8334" w:type="dxa"/>
            <w:shd w:val="clear" w:color="auto" w:fill="FFF2CC"/>
            <w:tcMar>
              <w:top w:w="70" w:type="dxa"/>
              <w:left w:w="90" w:type="dxa"/>
              <w:bottom w:w="70" w:type="dxa"/>
              <w:right w:w="90" w:type="dxa"/>
            </w:tcMar>
            <w:vAlign w:val="center"/>
          </w:tcPr>
          <w:p w14:paraId="17D11838"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DANE DOTYCZĄCE ZAMAWIAJĄCEGO</w:t>
            </w:r>
          </w:p>
        </w:tc>
      </w:tr>
    </w:tbl>
    <w:p w14:paraId="0E401029" w14:textId="77777777" w:rsidR="00A02B4E" w:rsidRPr="003B792B" w:rsidRDefault="00A02B4E">
      <w:pPr>
        <w:spacing w:after="0"/>
        <w:rPr>
          <w:rFonts w:ascii="Verdana" w:hAnsi="Verdana"/>
          <w:sz w:val="18"/>
          <w:szCs w:val="20"/>
          <w:lang w:val="pl-PL"/>
        </w:rPr>
      </w:pPr>
    </w:p>
    <w:p w14:paraId="4AB8B5EF" w14:textId="77777777" w:rsidR="00A02B4E" w:rsidRPr="003B792B" w:rsidRDefault="00000000">
      <w:pPr>
        <w:spacing w:after="20"/>
        <w:rPr>
          <w:rFonts w:ascii="Verdana" w:hAnsi="Verdana"/>
          <w:sz w:val="18"/>
          <w:szCs w:val="20"/>
          <w:lang w:val="pl-PL"/>
        </w:rPr>
      </w:pPr>
      <w:r w:rsidRPr="003B792B">
        <w:rPr>
          <w:rFonts w:ascii="Verdana" w:hAnsi="Verdana"/>
          <w:b/>
          <w:sz w:val="18"/>
          <w:szCs w:val="20"/>
          <w:lang w:val="pl-PL"/>
        </w:rPr>
        <w:t xml:space="preserve">Nazwa zamawiającego: </w:t>
      </w:r>
      <w:r w:rsidRPr="003B792B">
        <w:rPr>
          <w:rFonts w:ascii="Verdana" w:hAnsi="Verdana"/>
          <w:sz w:val="18"/>
          <w:szCs w:val="20"/>
          <w:lang w:val="pl-PL"/>
        </w:rPr>
        <w:t>Eko-Skarbimierz Sp. z o.o.</w:t>
      </w:r>
      <w:r w:rsidRPr="003B792B">
        <w:rPr>
          <w:rFonts w:ascii="Verdana" w:hAnsi="Verdana"/>
          <w:sz w:val="18"/>
          <w:szCs w:val="20"/>
          <w:lang w:val="pl-PL"/>
        </w:rPr>
        <w:br/>
      </w:r>
      <w:r w:rsidRPr="003B792B">
        <w:rPr>
          <w:rFonts w:ascii="Verdana" w:hAnsi="Verdana"/>
          <w:b/>
          <w:sz w:val="18"/>
          <w:szCs w:val="20"/>
          <w:lang w:val="pl-PL"/>
        </w:rPr>
        <w:t xml:space="preserve">Adres: </w:t>
      </w:r>
      <w:r w:rsidRPr="003B792B">
        <w:rPr>
          <w:rFonts w:ascii="Verdana" w:hAnsi="Verdana"/>
          <w:sz w:val="18"/>
          <w:szCs w:val="20"/>
          <w:lang w:val="pl-PL"/>
        </w:rPr>
        <w:t>ul. Akacjowa 9, 49-318 Skarbimierz-Osiedle</w:t>
      </w:r>
      <w:r w:rsidRPr="003B792B">
        <w:rPr>
          <w:rFonts w:ascii="Verdana" w:hAnsi="Verdana"/>
          <w:sz w:val="18"/>
          <w:szCs w:val="20"/>
          <w:lang w:val="pl-PL"/>
        </w:rPr>
        <w:br/>
      </w:r>
      <w:r w:rsidRPr="003B792B">
        <w:rPr>
          <w:rFonts w:ascii="Verdana" w:hAnsi="Verdana"/>
          <w:b/>
          <w:sz w:val="18"/>
          <w:szCs w:val="20"/>
          <w:lang w:val="pl-PL"/>
        </w:rPr>
        <w:t xml:space="preserve">Adres poczty elektronicznej: </w:t>
      </w:r>
      <w:r w:rsidRPr="003B792B">
        <w:rPr>
          <w:rFonts w:ascii="Verdana" w:hAnsi="Verdana"/>
          <w:sz w:val="18"/>
          <w:szCs w:val="20"/>
          <w:lang w:val="pl-PL"/>
        </w:rPr>
        <w:t>eko@skarbimierz.pl</w:t>
      </w:r>
      <w:r w:rsidRPr="003B792B">
        <w:rPr>
          <w:rFonts w:ascii="Verdana" w:hAnsi="Verdana"/>
          <w:sz w:val="18"/>
          <w:szCs w:val="20"/>
          <w:lang w:val="pl-PL"/>
        </w:rPr>
        <w:br/>
      </w:r>
      <w:r w:rsidRPr="003B792B">
        <w:rPr>
          <w:rFonts w:ascii="Verdana" w:hAnsi="Verdana"/>
          <w:b/>
          <w:sz w:val="18"/>
          <w:szCs w:val="20"/>
          <w:lang w:val="pl-PL"/>
        </w:rPr>
        <w:t xml:space="preserve">Nr telefonu: </w:t>
      </w:r>
      <w:r w:rsidRPr="003B792B">
        <w:rPr>
          <w:rFonts w:ascii="Verdana" w:hAnsi="Verdana"/>
          <w:sz w:val="18"/>
          <w:szCs w:val="20"/>
          <w:lang w:val="pl-PL"/>
        </w:rPr>
        <w:t>77 411 14 15</w:t>
      </w:r>
      <w:r w:rsidRPr="003B792B">
        <w:rPr>
          <w:rFonts w:ascii="Verdana" w:hAnsi="Verdana"/>
          <w:sz w:val="18"/>
          <w:szCs w:val="20"/>
          <w:lang w:val="pl-PL"/>
        </w:rPr>
        <w:br/>
      </w:r>
    </w:p>
    <w:tbl>
      <w:tblPr>
        <w:tblW w:w="0" w:type="auto"/>
        <w:jc w:val="center"/>
        <w:tblLayout w:type="fixed"/>
        <w:tblLook w:val="04A0" w:firstRow="1" w:lastRow="0" w:firstColumn="1" w:lastColumn="0" w:noHBand="0" w:noVBand="1"/>
      </w:tblPr>
      <w:tblGrid>
        <w:gridCol w:w="1531"/>
        <w:gridCol w:w="8334"/>
      </w:tblGrid>
      <w:tr w:rsidR="00A02B4E" w:rsidRPr="003B792B" w14:paraId="1E947229" w14:textId="77777777">
        <w:trPr>
          <w:jc w:val="center"/>
        </w:trPr>
        <w:tc>
          <w:tcPr>
            <w:tcW w:w="1531" w:type="dxa"/>
            <w:shd w:val="clear" w:color="auto" w:fill="F8E5A2"/>
            <w:tcMar>
              <w:top w:w="70" w:type="dxa"/>
              <w:left w:w="90" w:type="dxa"/>
              <w:bottom w:w="70" w:type="dxa"/>
              <w:right w:w="90" w:type="dxa"/>
            </w:tcMar>
            <w:vAlign w:val="center"/>
          </w:tcPr>
          <w:p w14:paraId="2B285EC7"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2.</w:t>
            </w:r>
          </w:p>
        </w:tc>
        <w:tc>
          <w:tcPr>
            <w:tcW w:w="8334" w:type="dxa"/>
            <w:shd w:val="clear" w:color="auto" w:fill="FFF2CC"/>
            <w:tcMar>
              <w:top w:w="70" w:type="dxa"/>
              <w:left w:w="90" w:type="dxa"/>
              <w:bottom w:w="70" w:type="dxa"/>
              <w:right w:w="90" w:type="dxa"/>
            </w:tcMar>
            <w:vAlign w:val="center"/>
          </w:tcPr>
          <w:p w14:paraId="46C8C0AC"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DANE POSTĘPOWANIA</w:t>
            </w:r>
          </w:p>
        </w:tc>
      </w:tr>
    </w:tbl>
    <w:p w14:paraId="3FEC430C" w14:textId="77777777" w:rsidR="00A02B4E" w:rsidRPr="003B792B" w:rsidRDefault="00A02B4E">
      <w:pPr>
        <w:spacing w:after="0"/>
        <w:rPr>
          <w:rFonts w:ascii="Verdana" w:hAnsi="Verdana"/>
          <w:sz w:val="18"/>
          <w:szCs w:val="20"/>
          <w:lang w:val="pl-PL"/>
        </w:rPr>
      </w:pPr>
    </w:p>
    <w:tbl>
      <w:tblPr>
        <w:tblStyle w:val="Tabela-Siatka"/>
        <w:tblW w:w="0" w:type="auto"/>
        <w:jc w:val="center"/>
        <w:tblLayout w:type="fixed"/>
        <w:tblLook w:val="04A0" w:firstRow="1" w:lastRow="0" w:firstColumn="1" w:lastColumn="0" w:noHBand="0" w:noVBand="1"/>
      </w:tblPr>
      <w:tblGrid>
        <w:gridCol w:w="2891"/>
        <w:gridCol w:w="6973"/>
      </w:tblGrid>
      <w:tr w:rsidR="00A02B4E" w:rsidRPr="003B792B" w14:paraId="6FA09147" w14:textId="77777777">
        <w:trPr>
          <w:jc w:val="center"/>
        </w:trPr>
        <w:tc>
          <w:tcPr>
            <w:tcW w:w="2891" w:type="dxa"/>
            <w:shd w:val="clear" w:color="auto" w:fill="F2F2F2"/>
            <w:tcMar>
              <w:top w:w="80" w:type="dxa"/>
              <w:left w:w="90" w:type="dxa"/>
              <w:bottom w:w="80" w:type="dxa"/>
              <w:right w:w="90" w:type="dxa"/>
            </w:tcMar>
            <w:vAlign w:val="center"/>
          </w:tcPr>
          <w:p w14:paraId="65D4E705" w14:textId="77777777" w:rsidR="00A02B4E" w:rsidRPr="003B792B" w:rsidRDefault="00000000">
            <w:pPr>
              <w:spacing w:after="0"/>
              <w:rPr>
                <w:rFonts w:ascii="Verdana" w:hAnsi="Verdana"/>
                <w:sz w:val="18"/>
                <w:szCs w:val="20"/>
                <w:lang w:val="pl-PL"/>
              </w:rPr>
            </w:pPr>
            <w:r w:rsidRPr="003B792B">
              <w:rPr>
                <w:rFonts w:ascii="Verdana" w:hAnsi="Verdana"/>
                <w:b/>
                <w:sz w:val="16"/>
                <w:szCs w:val="20"/>
                <w:lang w:val="pl-PL"/>
              </w:rPr>
              <w:t>Nazwa zamówienia</w:t>
            </w:r>
          </w:p>
        </w:tc>
        <w:tc>
          <w:tcPr>
            <w:tcW w:w="6973" w:type="dxa"/>
            <w:tcMar>
              <w:top w:w="80" w:type="dxa"/>
              <w:left w:w="90" w:type="dxa"/>
              <w:bottom w:w="80" w:type="dxa"/>
              <w:right w:w="90" w:type="dxa"/>
            </w:tcMar>
            <w:vAlign w:val="center"/>
          </w:tcPr>
          <w:p w14:paraId="33AF857B" w14:textId="77777777" w:rsidR="00A02B4E" w:rsidRPr="003B792B" w:rsidRDefault="00000000">
            <w:pPr>
              <w:spacing w:after="0"/>
              <w:rPr>
                <w:rFonts w:ascii="Verdana" w:hAnsi="Verdana"/>
                <w:sz w:val="18"/>
                <w:szCs w:val="20"/>
                <w:lang w:val="pl-PL"/>
              </w:rPr>
            </w:pPr>
            <w:r w:rsidRPr="003B792B">
              <w:rPr>
                <w:rFonts w:ascii="Verdana" w:hAnsi="Verdana"/>
                <w:b/>
                <w:sz w:val="16"/>
                <w:szCs w:val="20"/>
                <w:lang w:val="pl-PL"/>
              </w:rPr>
              <w:t>Budowa Punktu Selektywnej Zbiórki Odpadów Komunalnych - Poprawa efektywności energetycznej nowego PSZOK w formule „zaprojektuj i wybuduj”</w:t>
            </w:r>
          </w:p>
        </w:tc>
      </w:tr>
      <w:tr w:rsidR="00A02B4E" w:rsidRPr="003B792B" w14:paraId="62E874FC" w14:textId="77777777">
        <w:trPr>
          <w:jc w:val="center"/>
        </w:trPr>
        <w:tc>
          <w:tcPr>
            <w:tcW w:w="2891" w:type="dxa"/>
            <w:shd w:val="clear" w:color="auto" w:fill="F2F2F2"/>
            <w:tcMar>
              <w:top w:w="80" w:type="dxa"/>
              <w:left w:w="90" w:type="dxa"/>
              <w:bottom w:w="80" w:type="dxa"/>
              <w:right w:w="90" w:type="dxa"/>
            </w:tcMar>
            <w:vAlign w:val="center"/>
          </w:tcPr>
          <w:p w14:paraId="7DF24993" w14:textId="77777777" w:rsidR="00A02B4E" w:rsidRPr="003B792B" w:rsidRDefault="00000000">
            <w:pPr>
              <w:spacing w:after="0"/>
              <w:rPr>
                <w:rFonts w:ascii="Verdana" w:hAnsi="Verdana"/>
                <w:sz w:val="18"/>
                <w:szCs w:val="20"/>
                <w:lang w:val="pl-PL"/>
              </w:rPr>
            </w:pPr>
            <w:r w:rsidRPr="003B792B">
              <w:rPr>
                <w:rFonts w:ascii="Verdana" w:hAnsi="Verdana"/>
                <w:b/>
                <w:sz w:val="16"/>
                <w:szCs w:val="20"/>
                <w:lang w:val="pl-PL"/>
              </w:rPr>
              <w:t>Nr postępowania</w:t>
            </w:r>
          </w:p>
        </w:tc>
        <w:tc>
          <w:tcPr>
            <w:tcW w:w="6973" w:type="dxa"/>
            <w:tcMar>
              <w:top w:w="80" w:type="dxa"/>
              <w:left w:w="90" w:type="dxa"/>
              <w:bottom w:w="80" w:type="dxa"/>
              <w:right w:w="90" w:type="dxa"/>
            </w:tcMar>
            <w:vAlign w:val="center"/>
          </w:tcPr>
          <w:p w14:paraId="52FD851C" w14:textId="77777777" w:rsidR="00A02B4E" w:rsidRPr="003B792B" w:rsidRDefault="00000000">
            <w:pPr>
              <w:spacing w:after="0"/>
              <w:rPr>
                <w:rFonts w:ascii="Verdana" w:hAnsi="Verdana"/>
                <w:sz w:val="18"/>
                <w:szCs w:val="20"/>
                <w:lang w:val="pl-PL"/>
              </w:rPr>
            </w:pPr>
            <w:r w:rsidRPr="003B792B">
              <w:rPr>
                <w:rFonts w:ascii="Verdana" w:hAnsi="Verdana"/>
                <w:sz w:val="16"/>
                <w:szCs w:val="20"/>
                <w:lang w:val="pl-PL"/>
              </w:rPr>
              <w:t>14/2026</w:t>
            </w:r>
          </w:p>
        </w:tc>
      </w:tr>
      <w:tr w:rsidR="00A02B4E" w:rsidRPr="003B792B" w14:paraId="3A3EA58B" w14:textId="77777777">
        <w:trPr>
          <w:jc w:val="center"/>
        </w:trPr>
        <w:tc>
          <w:tcPr>
            <w:tcW w:w="2891" w:type="dxa"/>
            <w:shd w:val="clear" w:color="auto" w:fill="F2F2F2"/>
            <w:tcMar>
              <w:top w:w="80" w:type="dxa"/>
              <w:left w:w="90" w:type="dxa"/>
              <w:bottom w:w="80" w:type="dxa"/>
              <w:right w:w="90" w:type="dxa"/>
            </w:tcMar>
            <w:vAlign w:val="center"/>
          </w:tcPr>
          <w:p w14:paraId="0ADCE462" w14:textId="77777777" w:rsidR="00A02B4E" w:rsidRPr="003B792B" w:rsidRDefault="00000000">
            <w:pPr>
              <w:spacing w:after="0"/>
              <w:rPr>
                <w:rFonts w:ascii="Verdana" w:hAnsi="Verdana"/>
                <w:sz w:val="18"/>
                <w:szCs w:val="20"/>
                <w:lang w:val="pl-PL"/>
              </w:rPr>
            </w:pPr>
            <w:r w:rsidRPr="003B792B">
              <w:rPr>
                <w:rFonts w:ascii="Verdana" w:hAnsi="Verdana"/>
                <w:b/>
                <w:sz w:val="16"/>
                <w:szCs w:val="20"/>
                <w:lang w:val="pl-PL"/>
              </w:rPr>
              <w:t>Tryb postępowania</w:t>
            </w:r>
          </w:p>
        </w:tc>
        <w:tc>
          <w:tcPr>
            <w:tcW w:w="6973" w:type="dxa"/>
            <w:tcMar>
              <w:top w:w="80" w:type="dxa"/>
              <w:left w:w="90" w:type="dxa"/>
              <w:bottom w:w="80" w:type="dxa"/>
              <w:right w:w="90" w:type="dxa"/>
            </w:tcMar>
            <w:vAlign w:val="center"/>
          </w:tcPr>
          <w:p w14:paraId="5732283E" w14:textId="77777777" w:rsidR="00A02B4E" w:rsidRPr="003B792B" w:rsidRDefault="00000000">
            <w:pPr>
              <w:spacing w:after="0"/>
              <w:rPr>
                <w:rFonts w:ascii="Verdana" w:hAnsi="Verdana"/>
                <w:sz w:val="18"/>
                <w:szCs w:val="20"/>
                <w:lang w:val="pl-PL"/>
              </w:rPr>
            </w:pPr>
            <w:r w:rsidRPr="003B792B">
              <w:rPr>
                <w:rFonts w:ascii="Verdana" w:hAnsi="Verdana"/>
                <w:sz w:val="16"/>
                <w:szCs w:val="20"/>
                <w:lang w:val="pl-PL"/>
              </w:rPr>
              <w:t xml:space="preserve">Tryb podstawowy bez negocjacji (art. 275 pkt 1 ustawy </w:t>
            </w:r>
            <w:proofErr w:type="spellStart"/>
            <w:r w:rsidRPr="003B792B">
              <w:rPr>
                <w:rFonts w:ascii="Verdana" w:hAnsi="Verdana"/>
                <w:sz w:val="16"/>
                <w:szCs w:val="20"/>
                <w:lang w:val="pl-PL"/>
              </w:rPr>
              <w:t>Pzp</w:t>
            </w:r>
            <w:proofErr w:type="spellEnd"/>
            <w:r w:rsidRPr="003B792B">
              <w:rPr>
                <w:rFonts w:ascii="Verdana" w:hAnsi="Verdana"/>
                <w:sz w:val="16"/>
                <w:szCs w:val="20"/>
                <w:lang w:val="pl-PL"/>
              </w:rPr>
              <w:t>)</w:t>
            </w:r>
          </w:p>
        </w:tc>
      </w:tr>
      <w:tr w:rsidR="00A02B4E" w:rsidRPr="003B792B" w14:paraId="3095BEF7" w14:textId="77777777">
        <w:trPr>
          <w:jc w:val="center"/>
        </w:trPr>
        <w:tc>
          <w:tcPr>
            <w:tcW w:w="2891" w:type="dxa"/>
            <w:shd w:val="clear" w:color="auto" w:fill="F2F2F2"/>
            <w:tcMar>
              <w:top w:w="80" w:type="dxa"/>
              <w:left w:w="90" w:type="dxa"/>
              <w:bottom w:w="80" w:type="dxa"/>
              <w:right w:w="90" w:type="dxa"/>
            </w:tcMar>
            <w:vAlign w:val="center"/>
          </w:tcPr>
          <w:p w14:paraId="1061A93B" w14:textId="77777777" w:rsidR="00A02B4E" w:rsidRPr="003B792B" w:rsidRDefault="00000000">
            <w:pPr>
              <w:spacing w:after="0"/>
              <w:rPr>
                <w:rFonts w:ascii="Verdana" w:hAnsi="Verdana"/>
                <w:sz w:val="18"/>
                <w:szCs w:val="20"/>
                <w:lang w:val="pl-PL"/>
              </w:rPr>
            </w:pPr>
            <w:r w:rsidRPr="003B792B">
              <w:rPr>
                <w:rFonts w:ascii="Verdana" w:hAnsi="Verdana"/>
                <w:b/>
                <w:sz w:val="16"/>
                <w:szCs w:val="20"/>
                <w:lang w:val="pl-PL"/>
              </w:rPr>
              <w:t>Rodzaj zamówienia</w:t>
            </w:r>
          </w:p>
        </w:tc>
        <w:tc>
          <w:tcPr>
            <w:tcW w:w="6973" w:type="dxa"/>
            <w:tcMar>
              <w:top w:w="80" w:type="dxa"/>
              <w:left w:w="90" w:type="dxa"/>
              <w:bottom w:w="80" w:type="dxa"/>
              <w:right w:w="90" w:type="dxa"/>
            </w:tcMar>
            <w:vAlign w:val="center"/>
          </w:tcPr>
          <w:p w14:paraId="0DA5E6D9" w14:textId="77777777" w:rsidR="00A02B4E" w:rsidRPr="003B792B" w:rsidRDefault="00000000">
            <w:pPr>
              <w:spacing w:after="0"/>
              <w:rPr>
                <w:rFonts w:ascii="Verdana" w:hAnsi="Verdana"/>
                <w:sz w:val="18"/>
                <w:szCs w:val="20"/>
                <w:lang w:val="pl-PL"/>
              </w:rPr>
            </w:pPr>
            <w:r w:rsidRPr="003B792B">
              <w:rPr>
                <w:rFonts w:ascii="Verdana" w:hAnsi="Verdana"/>
                <w:sz w:val="16"/>
                <w:szCs w:val="20"/>
                <w:lang w:val="pl-PL"/>
              </w:rPr>
              <w:t>Roboty budowlane</w:t>
            </w:r>
          </w:p>
        </w:tc>
      </w:tr>
    </w:tbl>
    <w:p w14:paraId="7BCBE30B" w14:textId="77777777" w:rsidR="00A02B4E" w:rsidRPr="003B792B" w:rsidRDefault="00A02B4E">
      <w:pPr>
        <w:spacing w:after="0"/>
        <w:rPr>
          <w:rFonts w:ascii="Verdana" w:hAnsi="Verdana"/>
          <w:sz w:val="18"/>
          <w:szCs w:val="20"/>
          <w:lang w:val="pl-PL"/>
        </w:rPr>
      </w:pPr>
    </w:p>
    <w:tbl>
      <w:tblPr>
        <w:tblW w:w="0" w:type="auto"/>
        <w:jc w:val="center"/>
        <w:tblLayout w:type="fixed"/>
        <w:tblLook w:val="04A0" w:firstRow="1" w:lastRow="0" w:firstColumn="1" w:lastColumn="0" w:noHBand="0" w:noVBand="1"/>
      </w:tblPr>
      <w:tblGrid>
        <w:gridCol w:w="1531"/>
        <w:gridCol w:w="8334"/>
      </w:tblGrid>
      <w:tr w:rsidR="00A02B4E" w:rsidRPr="003B792B" w14:paraId="5D356BE7" w14:textId="77777777">
        <w:trPr>
          <w:jc w:val="center"/>
        </w:trPr>
        <w:tc>
          <w:tcPr>
            <w:tcW w:w="1531" w:type="dxa"/>
            <w:shd w:val="clear" w:color="auto" w:fill="F8E5A2"/>
            <w:tcMar>
              <w:top w:w="70" w:type="dxa"/>
              <w:left w:w="90" w:type="dxa"/>
              <w:bottom w:w="70" w:type="dxa"/>
              <w:right w:w="90" w:type="dxa"/>
            </w:tcMar>
            <w:vAlign w:val="center"/>
          </w:tcPr>
          <w:p w14:paraId="57D20A9D"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3.</w:t>
            </w:r>
          </w:p>
        </w:tc>
        <w:tc>
          <w:tcPr>
            <w:tcW w:w="8334" w:type="dxa"/>
            <w:shd w:val="clear" w:color="auto" w:fill="FFF2CC"/>
            <w:tcMar>
              <w:top w:w="70" w:type="dxa"/>
              <w:left w:w="90" w:type="dxa"/>
              <w:bottom w:w="70" w:type="dxa"/>
              <w:right w:w="90" w:type="dxa"/>
            </w:tcMar>
            <w:vAlign w:val="center"/>
          </w:tcPr>
          <w:p w14:paraId="2FEE1F59"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DANE DOTYCZĄCE WIZJI LOKALNEJ</w:t>
            </w:r>
          </w:p>
        </w:tc>
      </w:tr>
    </w:tbl>
    <w:p w14:paraId="65795D33" w14:textId="77777777" w:rsidR="00A02B4E" w:rsidRPr="003B792B" w:rsidRDefault="00A02B4E">
      <w:pPr>
        <w:spacing w:after="0"/>
        <w:rPr>
          <w:rFonts w:ascii="Verdana" w:hAnsi="Verdana"/>
          <w:sz w:val="18"/>
          <w:szCs w:val="20"/>
          <w:lang w:val="pl-PL"/>
        </w:rPr>
      </w:pPr>
    </w:p>
    <w:tbl>
      <w:tblPr>
        <w:tblStyle w:val="Tabela-Siatka"/>
        <w:tblW w:w="0" w:type="auto"/>
        <w:jc w:val="center"/>
        <w:tblLayout w:type="fixed"/>
        <w:tblLook w:val="04A0" w:firstRow="1" w:lastRow="0" w:firstColumn="1" w:lastColumn="0" w:noHBand="0" w:noVBand="1"/>
      </w:tblPr>
      <w:tblGrid>
        <w:gridCol w:w="2835"/>
        <w:gridCol w:w="7030"/>
      </w:tblGrid>
      <w:tr w:rsidR="00A02B4E" w:rsidRPr="003B792B" w14:paraId="52DC6EE7" w14:textId="77777777">
        <w:trPr>
          <w:jc w:val="center"/>
        </w:trPr>
        <w:tc>
          <w:tcPr>
            <w:tcW w:w="2835" w:type="dxa"/>
            <w:shd w:val="clear" w:color="auto" w:fill="F2F2F2"/>
            <w:tcMar>
              <w:top w:w="80" w:type="dxa"/>
              <w:left w:w="90" w:type="dxa"/>
              <w:bottom w:w="80" w:type="dxa"/>
              <w:right w:w="90" w:type="dxa"/>
            </w:tcMar>
            <w:vAlign w:val="center"/>
          </w:tcPr>
          <w:p w14:paraId="7BF95706" w14:textId="77777777" w:rsidR="00A02B4E" w:rsidRPr="003B792B" w:rsidRDefault="00000000">
            <w:pPr>
              <w:spacing w:after="0"/>
              <w:rPr>
                <w:rFonts w:ascii="Verdana" w:hAnsi="Verdana"/>
                <w:sz w:val="18"/>
                <w:szCs w:val="20"/>
                <w:lang w:val="pl-PL"/>
              </w:rPr>
            </w:pPr>
            <w:r w:rsidRPr="003B792B">
              <w:rPr>
                <w:rFonts w:ascii="Verdana" w:hAnsi="Verdana"/>
                <w:b/>
                <w:sz w:val="16"/>
                <w:szCs w:val="20"/>
                <w:lang w:val="pl-PL"/>
              </w:rPr>
              <w:t>Miejsce wizji</w:t>
            </w:r>
          </w:p>
        </w:tc>
        <w:tc>
          <w:tcPr>
            <w:tcW w:w="7030" w:type="dxa"/>
            <w:tcMar>
              <w:top w:w="80" w:type="dxa"/>
              <w:left w:w="90" w:type="dxa"/>
              <w:bottom w:w="80" w:type="dxa"/>
              <w:right w:w="90" w:type="dxa"/>
            </w:tcMar>
            <w:vAlign w:val="center"/>
          </w:tcPr>
          <w:p w14:paraId="278C77CB" w14:textId="77777777" w:rsidR="00A02B4E" w:rsidRPr="003B792B" w:rsidRDefault="00000000">
            <w:pPr>
              <w:spacing w:after="0"/>
              <w:rPr>
                <w:rFonts w:ascii="Verdana" w:hAnsi="Verdana"/>
                <w:sz w:val="18"/>
                <w:szCs w:val="20"/>
                <w:lang w:val="pl-PL"/>
              </w:rPr>
            </w:pPr>
            <w:r w:rsidRPr="003B792B">
              <w:rPr>
                <w:rFonts w:ascii="Verdana" w:hAnsi="Verdana"/>
                <w:sz w:val="16"/>
                <w:szCs w:val="20"/>
                <w:lang w:val="pl-PL"/>
              </w:rPr>
              <w:t>ul. Wierzbowa 31, 49-318 Skarbimierz-Osiedle, dz. nr 92/17</w:t>
            </w:r>
          </w:p>
        </w:tc>
      </w:tr>
      <w:tr w:rsidR="00A02B4E" w:rsidRPr="003B792B" w14:paraId="3238FEC1" w14:textId="77777777">
        <w:trPr>
          <w:jc w:val="center"/>
        </w:trPr>
        <w:tc>
          <w:tcPr>
            <w:tcW w:w="2835" w:type="dxa"/>
            <w:shd w:val="clear" w:color="auto" w:fill="F2F2F2"/>
            <w:tcMar>
              <w:top w:w="80" w:type="dxa"/>
              <w:left w:w="90" w:type="dxa"/>
              <w:bottom w:w="80" w:type="dxa"/>
              <w:right w:w="90" w:type="dxa"/>
            </w:tcMar>
            <w:vAlign w:val="center"/>
          </w:tcPr>
          <w:p w14:paraId="6D976AAF" w14:textId="77777777" w:rsidR="00A02B4E" w:rsidRPr="003B792B" w:rsidRDefault="00000000">
            <w:pPr>
              <w:spacing w:after="0"/>
              <w:rPr>
                <w:rFonts w:ascii="Verdana" w:hAnsi="Verdana"/>
                <w:sz w:val="18"/>
                <w:szCs w:val="20"/>
                <w:lang w:val="pl-PL"/>
              </w:rPr>
            </w:pPr>
            <w:r w:rsidRPr="003B792B">
              <w:rPr>
                <w:rFonts w:ascii="Verdana" w:hAnsi="Verdana"/>
                <w:b/>
                <w:sz w:val="16"/>
                <w:szCs w:val="20"/>
                <w:lang w:val="pl-PL"/>
              </w:rPr>
              <w:t>Data wizji</w:t>
            </w:r>
          </w:p>
        </w:tc>
        <w:tc>
          <w:tcPr>
            <w:tcW w:w="7030" w:type="dxa"/>
            <w:tcMar>
              <w:top w:w="80" w:type="dxa"/>
              <w:left w:w="90" w:type="dxa"/>
              <w:bottom w:w="80" w:type="dxa"/>
              <w:right w:w="90" w:type="dxa"/>
            </w:tcMar>
            <w:vAlign w:val="center"/>
          </w:tcPr>
          <w:p w14:paraId="64E4A273" w14:textId="77777777" w:rsidR="00A02B4E" w:rsidRPr="003B792B" w:rsidRDefault="00000000">
            <w:pPr>
              <w:spacing w:after="0"/>
              <w:rPr>
                <w:rFonts w:ascii="Verdana" w:hAnsi="Verdana"/>
                <w:sz w:val="18"/>
                <w:szCs w:val="20"/>
                <w:lang w:val="pl-PL"/>
              </w:rPr>
            </w:pPr>
            <w:r w:rsidRPr="003B792B">
              <w:rPr>
                <w:rFonts w:ascii="Verdana" w:hAnsi="Verdana"/>
                <w:sz w:val="16"/>
                <w:szCs w:val="20"/>
                <w:lang w:val="pl-PL"/>
              </w:rPr>
              <w:t>……………………………… 2026 r.</w:t>
            </w:r>
          </w:p>
        </w:tc>
      </w:tr>
      <w:tr w:rsidR="00A02B4E" w:rsidRPr="003B792B" w14:paraId="4DEEA2A5" w14:textId="77777777">
        <w:trPr>
          <w:jc w:val="center"/>
        </w:trPr>
        <w:tc>
          <w:tcPr>
            <w:tcW w:w="2835" w:type="dxa"/>
            <w:shd w:val="clear" w:color="auto" w:fill="F2F2F2"/>
            <w:tcMar>
              <w:top w:w="80" w:type="dxa"/>
              <w:left w:w="90" w:type="dxa"/>
              <w:bottom w:w="80" w:type="dxa"/>
              <w:right w:w="90" w:type="dxa"/>
            </w:tcMar>
            <w:vAlign w:val="center"/>
          </w:tcPr>
          <w:p w14:paraId="4F91F7F2" w14:textId="77777777" w:rsidR="00A02B4E" w:rsidRPr="003B792B" w:rsidRDefault="00000000">
            <w:pPr>
              <w:spacing w:after="0"/>
              <w:rPr>
                <w:rFonts w:ascii="Verdana" w:hAnsi="Verdana"/>
                <w:sz w:val="18"/>
                <w:szCs w:val="20"/>
                <w:lang w:val="pl-PL"/>
              </w:rPr>
            </w:pPr>
            <w:r w:rsidRPr="003B792B">
              <w:rPr>
                <w:rFonts w:ascii="Verdana" w:hAnsi="Verdana"/>
                <w:b/>
                <w:sz w:val="16"/>
                <w:szCs w:val="20"/>
                <w:lang w:val="pl-PL"/>
              </w:rPr>
              <w:t>Godzina rozpoczęcia</w:t>
            </w:r>
          </w:p>
        </w:tc>
        <w:tc>
          <w:tcPr>
            <w:tcW w:w="7030" w:type="dxa"/>
            <w:tcMar>
              <w:top w:w="80" w:type="dxa"/>
              <w:left w:w="90" w:type="dxa"/>
              <w:bottom w:w="80" w:type="dxa"/>
              <w:right w:w="90" w:type="dxa"/>
            </w:tcMar>
            <w:vAlign w:val="center"/>
          </w:tcPr>
          <w:p w14:paraId="2DE1E3D8" w14:textId="77777777" w:rsidR="00A02B4E" w:rsidRPr="003B792B" w:rsidRDefault="00000000">
            <w:pPr>
              <w:spacing w:after="0"/>
              <w:rPr>
                <w:rFonts w:ascii="Verdana" w:hAnsi="Verdana"/>
                <w:sz w:val="18"/>
                <w:szCs w:val="20"/>
                <w:lang w:val="pl-PL"/>
              </w:rPr>
            </w:pPr>
            <w:r w:rsidRPr="003B792B">
              <w:rPr>
                <w:rFonts w:ascii="Verdana" w:hAnsi="Verdana"/>
                <w:sz w:val="16"/>
                <w:szCs w:val="20"/>
                <w:lang w:val="pl-PL"/>
              </w:rPr>
              <w:t>………………………………</w:t>
            </w:r>
          </w:p>
        </w:tc>
      </w:tr>
      <w:tr w:rsidR="00A02B4E" w:rsidRPr="003B792B" w14:paraId="59886DE0" w14:textId="77777777">
        <w:trPr>
          <w:jc w:val="center"/>
        </w:trPr>
        <w:tc>
          <w:tcPr>
            <w:tcW w:w="2835" w:type="dxa"/>
            <w:shd w:val="clear" w:color="auto" w:fill="F2F2F2"/>
            <w:tcMar>
              <w:top w:w="80" w:type="dxa"/>
              <w:left w:w="90" w:type="dxa"/>
              <w:bottom w:w="80" w:type="dxa"/>
              <w:right w:w="90" w:type="dxa"/>
            </w:tcMar>
            <w:vAlign w:val="center"/>
          </w:tcPr>
          <w:p w14:paraId="56E2713A" w14:textId="77777777" w:rsidR="00A02B4E" w:rsidRPr="003B792B" w:rsidRDefault="00000000">
            <w:pPr>
              <w:spacing w:after="0"/>
              <w:rPr>
                <w:rFonts w:ascii="Verdana" w:hAnsi="Verdana"/>
                <w:sz w:val="18"/>
                <w:szCs w:val="20"/>
                <w:lang w:val="pl-PL"/>
              </w:rPr>
            </w:pPr>
            <w:r w:rsidRPr="003B792B">
              <w:rPr>
                <w:rFonts w:ascii="Verdana" w:hAnsi="Verdana"/>
                <w:b/>
                <w:sz w:val="16"/>
                <w:szCs w:val="20"/>
                <w:lang w:val="pl-PL"/>
              </w:rPr>
              <w:t>Godzina zakończenia</w:t>
            </w:r>
          </w:p>
        </w:tc>
        <w:tc>
          <w:tcPr>
            <w:tcW w:w="7030" w:type="dxa"/>
            <w:tcMar>
              <w:top w:w="80" w:type="dxa"/>
              <w:left w:w="90" w:type="dxa"/>
              <w:bottom w:w="80" w:type="dxa"/>
              <w:right w:w="90" w:type="dxa"/>
            </w:tcMar>
            <w:vAlign w:val="center"/>
          </w:tcPr>
          <w:p w14:paraId="481E9D61" w14:textId="77777777" w:rsidR="00A02B4E" w:rsidRPr="003B792B" w:rsidRDefault="00000000">
            <w:pPr>
              <w:spacing w:after="0"/>
              <w:rPr>
                <w:rFonts w:ascii="Verdana" w:hAnsi="Verdana"/>
                <w:sz w:val="18"/>
                <w:szCs w:val="20"/>
                <w:lang w:val="pl-PL"/>
              </w:rPr>
            </w:pPr>
            <w:r w:rsidRPr="003B792B">
              <w:rPr>
                <w:rFonts w:ascii="Verdana" w:hAnsi="Verdana"/>
                <w:sz w:val="16"/>
                <w:szCs w:val="20"/>
                <w:lang w:val="pl-PL"/>
              </w:rPr>
              <w:t>………………………………</w:t>
            </w:r>
          </w:p>
        </w:tc>
      </w:tr>
    </w:tbl>
    <w:p w14:paraId="61EC09D5" w14:textId="77777777" w:rsidR="00A02B4E" w:rsidRPr="003B792B" w:rsidRDefault="00A02B4E">
      <w:pPr>
        <w:rPr>
          <w:rFonts w:ascii="Verdana" w:hAnsi="Verdana"/>
          <w:sz w:val="18"/>
          <w:szCs w:val="20"/>
          <w:lang w:val="pl-PL"/>
        </w:rPr>
      </w:pPr>
    </w:p>
    <w:tbl>
      <w:tblPr>
        <w:tblW w:w="0" w:type="auto"/>
        <w:jc w:val="center"/>
        <w:tblLayout w:type="fixed"/>
        <w:tblLook w:val="04A0" w:firstRow="1" w:lastRow="0" w:firstColumn="1" w:lastColumn="0" w:noHBand="0" w:noVBand="1"/>
      </w:tblPr>
      <w:tblGrid>
        <w:gridCol w:w="1531"/>
        <w:gridCol w:w="8334"/>
      </w:tblGrid>
      <w:tr w:rsidR="00A02B4E" w:rsidRPr="003B792B" w14:paraId="27C4C7E2" w14:textId="77777777">
        <w:trPr>
          <w:jc w:val="center"/>
        </w:trPr>
        <w:tc>
          <w:tcPr>
            <w:tcW w:w="1531" w:type="dxa"/>
            <w:shd w:val="clear" w:color="auto" w:fill="F8E5A2"/>
            <w:tcMar>
              <w:top w:w="70" w:type="dxa"/>
              <w:left w:w="90" w:type="dxa"/>
              <w:bottom w:w="70" w:type="dxa"/>
              <w:right w:w="90" w:type="dxa"/>
            </w:tcMar>
            <w:vAlign w:val="center"/>
          </w:tcPr>
          <w:p w14:paraId="374219F4"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4.</w:t>
            </w:r>
          </w:p>
        </w:tc>
        <w:tc>
          <w:tcPr>
            <w:tcW w:w="8334" w:type="dxa"/>
            <w:shd w:val="clear" w:color="auto" w:fill="FFF2CC"/>
            <w:tcMar>
              <w:top w:w="70" w:type="dxa"/>
              <w:left w:w="90" w:type="dxa"/>
              <w:bottom w:w="70" w:type="dxa"/>
              <w:right w:w="90" w:type="dxa"/>
            </w:tcMar>
            <w:vAlign w:val="center"/>
          </w:tcPr>
          <w:p w14:paraId="7DEA7CDB"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UCZESTNICY WIZJI</w:t>
            </w:r>
          </w:p>
        </w:tc>
      </w:tr>
    </w:tbl>
    <w:p w14:paraId="4334F95A" w14:textId="77777777" w:rsidR="00A02B4E" w:rsidRPr="003B792B" w:rsidRDefault="00A02B4E">
      <w:pPr>
        <w:spacing w:after="0"/>
        <w:rPr>
          <w:rFonts w:ascii="Verdana" w:hAnsi="Verdana"/>
          <w:sz w:val="18"/>
          <w:szCs w:val="20"/>
          <w:lang w:val="pl-PL"/>
        </w:rPr>
      </w:pPr>
    </w:p>
    <w:tbl>
      <w:tblPr>
        <w:tblStyle w:val="Tabela-Siatka"/>
        <w:tblW w:w="0" w:type="auto"/>
        <w:jc w:val="center"/>
        <w:tblLayout w:type="fixed"/>
        <w:tblLook w:val="04A0" w:firstRow="1" w:lastRow="0" w:firstColumn="1" w:lastColumn="0" w:noHBand="0" w:noVBand="1"/>
      </w:tblPr>
      <w:tblGrid>
        <w:gridCol w:w="454"/>
        <w:gridCol w:w="3005"/>
        <w:gridCol w:w="3288"/>
        <w:gridCol w:w="3118"/>
      </w:tblGrid>
      <w:tr w:rsidR="00A02B4E" w:rsidRPr="003B792B" w14:paraId="01454199" w14:textId="77777777">
        <w:trPr>
          <w:tblHeader/>
          <w:jc w:val="center"/>
        </w:trPr>
        <w:tc>
          <w:tcPr>
            <w:tcW w:w="454" w:type="dxa"/>
            <w:shd w:val="clear" w:color="auto" w:fill="F8E5A2"/>
            <w:tcMar>
              <w:top w:w="80" w:type="dxa"/>
              <w:left w:w="90" w:type="dxa"/>
              <w:bottom w:w="80" w:type="dxa"/>
              <w:right w:w="90" w:type="dxa"/>
            </w:tcMar>
            <w:vAlign w:val="center"/>
          </w:tcPr>
          <w:p w14:paraId="624EB9C6" w14:textId="77777777" w:rsidR="00A02B4E" w:rsidRPr="003B792B" w:rsidRDefault="00000000">
            <w:pPr>
              <w:spacing w:after="0"/>
              <w:jc w:val="center"/>
              <w:rPr>
                <w:rFonts w:ascii="Verdana" w:hAnsi="Verdana"/>
                <w:sz w:val="18"/>
                <w:szCs w:val="20"/>
                <w:lang w:val="pl-PL"/>
              </w:rPr>
            </w:pPr>
            <w:r w:rsidRPr="003B792B">
              <w:rPr>
                <w:rFonts w:ascii="Verdana" w:hAnsi="Verdana"/>
                <w:b/>
                <w:sz w:val="16"/>
                <w:szCs w:val="20"/>
                <w:lang w:val="pl-PL"/>
              </w:rPr>
              <w:t>Lp.</w:t>
            </w:r>
          </w:p>
        </w:tc>
        <w:tc>
          <w:tcPr>
            <w:tcW w:w="3005" w:type="dxa"/>
            <w:shd w:val="clear" w:color="auto" w:fill="F8E5A2"/>
            <w:tcMar>
              <w:top w:w="80" w:type="dxa"/>
              <w:left w:w="90" w:type="dxa"/>
              <w:bottom w:w="80" w:type="dxa"/>
              <w:right w:w="90" w:type="dxa"/>
            </w:tcMar>
            <w:vAlign w:val="center"/>
          </w:tcPr>
          <w:p w14:paraId="0139D719" w14:textId="77777777" w:rsidR="00A02B4E" w:rsidRPr="003B792B" w:rsidRDefault="00000000">
            <w:pPr>
              <w:spacing w:after="0"/>
              <w:jc w:val="center"/>
              <w:rPr>
                <w:rFonts w:ascii="Verdana" w:hAnsi="Verdana"/>
                <w:sz w:val="18"/>
                <w:szCs w:val="20"/>
                <w:lang w:val="pl-PL"/>
              </w:rPr>
            </w:pPr>
            <w:r w:rsidRPr="003B792B">
              <w:rPr>
                <w:rFonts w:ascii="Verdana" w:hAnsi="Verdana"/>
                <w:b/>
                <w:sz w:val="16"/>
                <w:szCs w:val="20"/>
                <w:lang w:val="pl-PL"/>
              </w:rPr>
              <w:t>Imię i nazwisko</w:t>
            </w:r>
          </w:p>
        </w:tc>
        <w:tc>
          <w:tcPr>
            <w:tcW w:w="3288" w:type="dxa"/>
            <w:shd w:val="clear" w:color="auto" w:fill="F8E5A2"/>
            <w:tcMar>
              <w:top w:w="80" w:type="dxa"/>
              <w:left w:w="90" w:type="dxa"/>
              <w:bottom w:w="80" w:type="dxa"/>
              <w:right w:w="90" w:type="dxa"/>
            </w:tcMar>
            <w:vAlign w:val="center"/>
          </w:tcPr>
          <w:p w14:paraId="22FD785B" w14:textId="77777777" w:rsidR="00A02B4E" w:rsidRPr="003B792B" w:rsidRDefault="00000000">
            <w:pPr>
              <w:spacing w:after="0"/>
              <w:jc w:val="center"/>
              <w:rPr>
                <w:rFonts w:ascii="Verdana" w:hAnsi="Verdana"/>
                <w:sz w:val="18"/>
                <w:szCs w:val="20"/>
                <w:lang w:val="pl-PL"/>
              </w:rPr>
            </w:pPr>
            <w:r w:rsidRPr="003B792B">
              <w:rPr>
                <w:rFonts w:ascii="Verdana" w:hAnsi="Verdana"/>
                <w:b/>
                <w:sz w:val="16"/>
                <w:szCs w:val="20"/>
                <w:lang w:val="pl-PL"/>
              </w:rPr>
              <w:t>Podmiot / firma</w:t>
            </w:r>
          </w:p>
        </w:tc>
        <w:tc>
          <w:tcPr>
            <w:tcW w:w="3118" w:type="dxa"/>
            <w:shd w:val="clear" w:color="auto" w:fill="F8E5A2"/>
            <w:tcMar>
              <w:top w:w="80" w:type="dxa"/>
              <w:left w:w="90" w:type="dxa"/>
              <w:bottom w:w="80" w:type="dxa"/>
              <w:right w:w="90" w:type="dxa"/>
            </w:tcMar>
            <w:vAlign w:val="center"/>
          </w:tcPr>
          <w:p w14:paraId="70FEFD38" w14:textId="77777777" w:rsidR="00A02B4E" w:rsidRPr="003B792B" w:rsidRDefault="00000000">
            <w:pPr>
              <w:spacing w:after="0"/>
              <w:jc w:val="center"/>
              <w:rPr>
                <w:rFonts w:ascii="Verdana" w:hAnsi="Verdana"/>
                <w:sz w:val="18"/>
                <w:szCs w:val="20"/>
                <w:lang w:val="pl-PL"/>
              </w:rPr>
            </w:pPr>
            <w:r w:rsidRPr="003B792B">
              <w:rPr>
                <w:rFonts w:ascii="Verdana" w:hAnsi="Verdana"/>
                <w:b/>
                <w:sz w:val="16"/>
                <w:szCs w:val="20"/>
                <w:lang w:val="pl-PL"/>
              </w:rPr>
              <w:t>Podpis</w:t>
            </w:r>
          </w:p>
        </w:tc>
      </w:tr>
      <w:tr w:rsidR="00A02B4E" w:rsidRPr="003B792B" w14:paraId="004E94FF" w14:textId="77777777">
        <w:trPr>
          <w:trHeight w:val="510"/>
          <w:jc w:val="center"/>
        </w:trPr>
        <w:tc>
          <w:tcPr>
            <w:tcW w:w="454" w:type="dxa"/>
            <w:tcMar>
              <w:top w:w="80" w:type="dxa"/>
              <w:left w:w="90" w:type="dxa"/>
              <w:bottom w:w="80" w:type="dxa"/>
              <w:right w:w="90" w:type="dxa"/>
            </w:tcMar>
            <w:vAlign w:val="center"/>
          </w:tcPr>
          <w:p w14:paraId="58F24A32" w14:textId="77777777" w:rsidR="00A02B4E" w:rsidRPr="003B792B" w:rsidRDefault="00000000">
            <w:pPr>
              <w:spacing w:after="0"/>
              <w:jc w:val="center"/>
              <w:rPr>
                <w:rFonts w:ascii="Verdana" w:hAnsi="Verdana"/>
                <w:sz w:val="18"/>
                <w:szCs w:val="20"/>
                <w:lang w:val="pl-PL"/>
              </w:rPr>
            </w:pPr>
            <w:r w:rsidRPr="003B792B">
              <w:rPr>
                <w:rFonts w:ascii="Verdana" w:hAnsi="Verdana"/>
                <w:sz w:val="16"/>
                <w:szCs w:val="20"/>
                <w:lang w:val="pl-PL"/>
              </w:rPr>
              <w:t>1</w:t>
            </w:r>
          </w:p>
        </w:tc>
        <w:tc>
          <w:tcPr>
            <w:tcW w:w="3005" w:type="dxa"/>
            <w:tcMar>
              <w:top w:w="80" w:type="dxa"/>
              <w:left w:w="90" w:type="dxa"/>
              <w:bottom w:w="80" w:type="dxa"/>
              <w:right w:w="90" w:type="dxa"/>
            </w:tcMar>
            <w:vAlign w:val="center"/>
          </w:tcPr>
          <w:p w14:paraId="6215422B" w14:textId="77777777" w:rsidR="00A02B4E" w:rsidRPr="003B792B" w:rsidRDefault="00A02B4E">
            <w:pPr>
              <w:spacing w:after="0"/>
              <w:rPr>
                <w:rFonts w:ascii="Verdana" w:hAnsi="Verdana"/>
                <w:sz w:val="18"/>
                <w:szCs w:val="20"/>
                <w:lang w:val="pl-PL"/>
              </w:rPr>
            </w:pPr>
          </w:p>
        </w:tc>
        <w:tc>
          <w:tcPr>
            <w:tcW w:w="3288" w:type="dxa"/>
            <w:tcMar>
              <w:top w:w="80" w:type="dxa"/>
              <w:left w:w="90" w:type="dxa"/>
              <w:bottom w:w="80" w:type="dxa"/>
              <w:right w:w="90" w:type="dxa"/>
            </w:tcMar>
            <w:vAlign w:val="center"/>
          </w:tcPr>
          <w:p w14:paraId="64986767" w14:textId="77777777" w:rsidR="00A02B4E" w:rsidRPr="003B792B" w:rsidRDefault="00A02B4E">
            <w:pPr>
              <w:spacing w:after="0"/>
              <w:rPr>
                <w:rFonts w:ascii="Verdana" w:hAnsi="Verdana"/>
                <w:sz w:val="18"/>
                <w:szCs w:val="20"/>
                <w:lang w:val="pl-PL"/>
              </w:rPr>
            </w:pPr>
          </w:p>
        </w:tc>
        <w:tc>
          <w:tcPr>
            <w:tcW w:w="3118" w:type="dxa"/>
            <w:tcMar>
              <w:top w:w="80" w:type="dxa"/>
              <w:left w:w="90" w:type="dxa"/>
              <w:bottom w:w="80" w:type="dxa"/>
              <w:right w:w="90" w:type="dxa"/>
            </w:tcMar>
            <w:vAlign w:val="center"/>
          </w:tcPr>
          <w:p w14:paraId="45C3B6F4" w14:textId="77777777" w:rsidR="00A02B4E" w:rsidRPr="003B792B" w:rsidRDefault="00A02B4E">
            <w:pPr>
              <w:spacing w:after="0"/>
              <w:rPr>
                <w:rFonts w:ascii="Verdana" w:hAnsi="Verdana"/>
                <w:sz w:val="18"/>
                <w:szCs w:val="20"/>
                <w:lang w:val="pl-PL"/>
              </w:rPr>
            </w:pPr>
          </w:p>
        </w:tc>
      </w:tr>
      <w:tr w:rsidR="00A02B4E" w:rsidRPr="003B792B" w14:paraId="4069B342" w14:textId="77777777">
        <w:trPr>
          <w:trHeight w:val="510"/>
          <w:jc w:val="center"/>
        </w:trPr>
        <w:tc>
          <w:tcPr>
            <w:tcW w:w="454" w:type="dxa"/>
            <w:tcMar>
              <w:top w:w="80" w:type="dxa"/>
              <w:left w:w="90" w:type="dxa"/>
              <w:bottom w:w="80" w:type="dxa"/>
              <w:right w:w="90" w:type="dxa"/>
            </w:tcMar>
            <w:vAlign w:val="center"/>
          </w:tcPr>
          <w:p w14:paraId="61B6B2C2" w14:textId="77777777" w:rsidR="00A02B4E" w:rsidRPr="003B792B" w:rsidRDefault="00000000">
            <w:pPr>
              <w:spacing w:after="0"/>
              <w:jc w:val="center"/>
              <w:rPr>
                <w:rFonts w:ascii="Verdana" w:hAnsi="Verdana"/>
                <w:sz w:val="18"/>
                <w:szCs w:val="20"/>
                <w:lang w:val="pl-PL"/>
              </w:rPr>
            </w:pPr>
            <w:r w:rsidRPr="003B792B">
              <w:rPr>
                <w:rFonts w:ascii="Verdana" w:hAnsi="Verdana"/>
                <w:sz w:val="16"/>
                <w:szCs w:val="20"/>
                <w:lang w:val="pl-PL"/>
              </w:rPr>
              <w:t>2</w:t>
            </w:r>
          </w:p>
        </w:tc>
        <w:tc>
          <w:tcPr>
            <w:tcW w:w="3005" w:type="dxa"/>
            <w:tcMar>
              <w:top w:w="80" w:type="dxa"/>
              <w:left w:w="90" w:type="dxa"/>
              <w:bottom w:w="80" w:type="dxa"/>
              <w:right w:w="90" w:type="dxa"/>
            </w:tcMar>
            <w:vAlign w:val="center"/>
          </w:tcPr>
          <w:p w14:paraId="38F49831" w14:textId="77777777" w:rsidR="00A02B4E" w:rsidRPr="003B792B" w:rsidRDefault="00A02B4E">
            <w:pPr>
              <w:spacing w:after="0"/>
              <w:rPr>
                <w:rFonts w:ascii="Verdana" w:hAnsi="Verdana"/>
                <w:sz w:val="18"/>
                <w:szCs w:val="20"/>
                <w:lang w:val="pl-PL"/>
              </w:rPr>
            </w:pPr>
          </w:p>
        </w:tc>
        <w:tc>
          <w:tcPr>
            <w:tcW w:w="3288" w:type="dxa"/>
            <w:tcMar>
              <w:top w:w="80" w:type="dxa"/>
              <w:left w:w="90" w:type="dxa"/>
              <w:bottom w:w="80" w:type="dxa"/>
              <w:right w:w="90" w:type="dxa"/>
            </w:tcMar>
            <w:vAlign w:val="center"/>
          </w:tcPr>
          <w:p w14:paraId="1A7F5E41" w14:textId="77777777" w:rsidR="00A02B4E" w:rsidRPr="003B792B" w:rsidRDefault="00A02B4E">
            <w:pPr>
              <w:spacing w:after="0"/>
              <w:rPr>
                <w:rFonts w:ascii="Verdana" w:hAnsi="Verdana"/>
                <w:sz w:val="18"/>
                <w:szCs w:val="20"/>
                <w:lang w:val="pl-PL"/>
              </w:rPr>
            </w:pPr>
          </w:p>
        </w:tc>
        <w:tc>
          <w:tcPr>
            <w:tcW w:w="3118" w:type="dxa"/>
            <w:tcMar>
              <w:top w:w="80" w:type="dxa"/>
              <w:left w:w="90" w:type="dxa"/>
              <w:bottom w:w="80" w:type="dxa"/>
              <w:right w:w="90" w:type="dxa"/>
            </w:tcMar>
            <w:vAlign w:val="center"/>
          </w:tcPr>
          <w:p w14:paraId="234F9DE9" w14:textId="77777777" w:rsidR="00A02B4E" w:rsidRPr="003B792B" w:rsidRDefault="00A02B4E">
            <w:pPr>
              <w:spacing w:after="0"/>
              <w:rPr>
                <w:rFonts w:ascii="Verdana" w:hAnsi="Verdana"/>
                <w:sz w:val="18"/>
                <w:szCs w:val="20"/>
                <w:lang w:val="pl-PL"/>
              </w:rPr>
            </w:pPr>
          </w:p>
        </w:tc>
      </w:tr>
      <w:tr w:rsidR="00A02B4E" w:rsidRPr="003B792B" w14:paraId="5CB4875D" w14:textId="77777777">
        <w:trPr>
          <w:trHeight w:val="510"/>
          <w:jc w:val="center"/>
        </w:trPr>
        <w:tc>
          <w:tcPr>
            <w:tcW w:w="454" w:type="dxa"/>
            <w:tcMar>
              <w:top w:w="80" w:type="dxa"/>
              <w:left w:w="90" w:type="dxa"/>
              <w:bottom w:w="80" w:type="dxa"/>
              <w:right w:w="90" w:type="dxa"/>
            </w:tcMar>
            <w:vAlign w:val="center"/>
          </w:tcPr>
          <w:p w14:paraId="320ECCFC" w14:textId="77777777" w:rsidR="00A02B4E" w:rsidRPr="003B792B" w:rsidRDefault="00000000">
            <w:pPr>
              <w:spacing w:after="0"/>
              <w:jc w:val="center"/>
              <w:rPr>
                <w:rFonts w:ascii="Verdana" w:hAnsi="Verdana"/>
                <w:sz w:val="18"/>
                <w:szCs w:val="20"/>
                <w:lang w:val="pl-PL"/>
              </w:rPr>
            </w:pPr>
            <w:r w:rsidRPr="003B792B">
              <w:rPr>
                <w:rFonts w:ascii="Verdana" w:hAnsi="Verdana"/>
                <w:sz w:val="16"/>
                <w:szCs w:val="20"/>
                <w:lang w:val="pl-PL"/>
              </w:rPr>
              <w:t>3</w:t>
            </w:r>
          </w:p>
        </w:tc>
        <w:tc>
          <w:tcPr>
            <w:tcW w:w="3005" w:type="dxa"/>
            <w:tcMar>
              <w:top w:w="80" w:type="dxa"/>
              <w:left w:w="90" w:type="dxa"/>
              <w:bottom w:w="80" w:type="dxa"/>
              <w:right w:w="90" w:type="dxa"/>
            </w:tcMar>
            <w:vAlign w:val="center"/>
          </w:tcPr>
          <w:p w14:paraId="7CDAA97F" w14:textId="77777777" w:rsidR="00A02B4E" w:rsidRPr="003B792B" w:rsidRDefault="00A02B4E">
            <w:pPr>
              <w:spacing w:after="0"/>
              <w:rPr>
                <w:rFonts w:ascii="Verdana" w:hAnsi="Verdana"/>
                <w:sz w:val="18"/>
                <w:szCs w:val="20"/>
                <w:lang w:val="pl-PL"/>
              </w:rPr>
            </w:pPr>
          </w:p>
        </w:tc>
        <w:tc>
          <w:tcPr>
            <w:tcW w:w="3288" w:type="dxa"/>
            <w:tcMar>
              <w:top w:w="80" w:type="dxa"/>
              <w:left w:w="90" w:type="dxa"/>
              <w:bottom w:w="80" w:type="dxa"/>
              <w:right w:w="90" w:type="dxa"/>
            </w:tcMar>
            <w:vAlign w:val="center"/>
          </w:tcPr>
          <w:p w14:paraId="6BA5780D" w14:textId="77777777" w:rsidR="00A02B4E" w:rsidRPr="003B792B" w:rsidRDefault="00A02B4E">
            <w:pPr>
              <w:spacing w:after="0"/>
              <w:rPr>
                <w:rFonts w:ascii="Verdana" w:hAnsi="Verdana"/>
                <w:sz w:val="18"/>
                <w:szCs w:val="20"/>
                <w:lang w:val="pl-PL"/>
              </w:rPr>
            </w:pPr>
          </w:p>
        </w:tc>
        <w:tc>
          <w:tcPr>
            <w:tcW w:w="3118" w:type="dxa"/>
            <w:tcMar>
              <w:top w:w="80" w:type="dxa"/>
              <w:left w:w="90" w:type="dxa"/>
              <w:bottom w:w="80" w:type="dxa"/>
              <w:right w:w="90" w:type="dxa"/>
            </w:tcMar>
            <w:vAlign w:val="center"/>
          </w:tcPr>
          <w:p w14:paraId="45FB81EF" w14:textId="77777777" w:rsidR="00A02B4E" w:rsidRPr="003B792B" w:rsidRDefault="00A02B4E">
            <w:pPr>
              <w:spacing w:after="0"/>
              <w:rPr>
                <w:rFonts w:ascii="Verdana" w:hAnsi="Verdana"/>
                <w:sz w:val="18"/>
                <w:szCs w:val="20"/>
                <w:lang w:val="pl-PL"/>
              </w:rPr>
            </w:pPr>
          </w:p>
        </w:tc>
      </w:tr>
      <w:tr w:rsidR="00A02B4E" w:rsidRPr="003B792B" w14:paraId="021159D7" w14:textId="77777777">
        <w:trPr>
          <w:trHeight w:val="510"/>
          <w:jc w:val="center"/>
        </w:trPr>
        <w:tc>
          <w:tcPr>
            <w:tcW w:w="454" w:type="dxa"/>
            <w:tcMar>
              <w:top w:w="80" w:type="dxa"/>
              <w:left w:w="90" w:type="dxa"/>
              <w:bottom w:w="80" w:type="dxa"/>
              <w:right w:w="90" w:type="dxa"/>
            </w:tcMar>
            <w:vAlign w:val="center"/>
          </w:tcPr>
          <w:p w14:paraId="14B9D6F3" w14:textId="77777777" w:rsidR="00A02B4E" w:rsidRPr="003B792B" w:rsidRDefault="00000000">
            <w:pPr>
              <w:spacing w:after="0"/>
              <w:jc w:val="center"/>
              <w:rPr>
                <w:rFonts w:ascii="Verdana" w:hAnsi="Verdana"/>
                <w:sz w:val="18"/>
                <w:szCs w:val="20"/>
                <w:lang w:val="pl-PL"/>
              </w:rPr>
            </w:pPr>
            <w:r w:rsidRPr="003B792B">
              <w:rPr>
                <w:rFonts w:ascii="Verdana" w:hAnsi="Verdana"/>
                <w:sz w:val="16"/>
                <w:szCs w:val="20"/>
                <w:lang w:val="pl-PL"/>
              </w:rPr>
              <w:t>4</w:t>
            </w:r>
          </w:p>
        </w:tc>
        <w:tc>
          <w:tcPr>
            <w:tcW w:w="3005" w:type="dxa"/>
            <w:tcMar>
              <w:top w:w="80" w:type="dxa"/>
              <w:left w:w="90" w:type="dxa"/>
              <w:bottom w:w="80" w:type="dxa"/>
              <w:right w:w="90" w:type="dxa"/>
            </w:tcMar>
            <w:vAlign w:val="center"/>
          </w:tcPr>
          <w:p w14:paraId="3877EBCA" w14:textId="77777777" w:rsidR="00A02B4E" w:rsidRPr="003B792B" w:rsidRDefault="00A02B4E">
            <w:pPr>
              <w:spacing w:after="0"/>
              <w:rPr>
                <w:rFonts w:ascii="Verdana" w:hAnsi="Verdana"/>
                <w:sz w:val="18"/>
                <w:szCs w:val="20"/>
                <w:lang w:val="pl-PL"/>
              </w:rPr>
            </w:pPr>
          </w:p>
        </w:tc>
        <w:tc>
          <w:tcPr>
            <w:tcW w:w="3288" w:type="dxa"/>
            <w:tcMar>
              <w:top w:w="80" w:type="dxa"/>
              <w:left w:w="90" w:type="dxa"/>
              <w:bottom w:w="80" w:type="dxa"/>
              <w:right w:w="90" w:type="dxa"/>
            </w:tcMar>
            <w:vAlign w:val="center"/>
          </w:tcPr>
          <w:p w14:paraId="6B9D711B" w14:textId="77777777" w:rsidR="00A02B4E" w:rsidRPr="003B792B" w:rsidRDefault="00A02B4E">
            <w:pPr>
              <w:spacing w:after="0"/>
              <w:rPr>
                <w:rFonts w:ascii="Verdana" w:hAnsi="Verdana"/>
                <w:sz w:val="18"/>
                <w:szCs w:val="20"/>
                <w:lang w:val="pl-PL"/>
              </w:rPr>
            </w:pPr>
          </w:p>
        </w:tc>
        <w:tc>
          <w:tcPr>
            <w:tcW w:w="3118" w:type="dxa"/>
            <w:tcMar>
              <w:top w:w="80" w:type="dxa"/>
              <w:left w:w="90" w:type="dxa"/>
              <w:bottom w:w="80" w:type="dxa"/>
              <w:right w:w="90" w:type="dxa"/>
            </w:tcMar>
            <w:vAlign w:val="center"/>
          </w:tcPr>
          <w:p w14:paraId="12091904" w14:textId="77777777" w:rsidR="00A02B4E" w:rsidRPr="003B792B" w:rsidRDefault="00A02B4E">
            <w:pPr>
              <w:spacing w:after="0"/>
              <w:rPr>
                <w:rFonts w:ascii="Verdana" w:hAnsi="Verdana"/>
                <w:sz w:val="18"/>
                <w:szCs w:val="20"/>
                <w:lang w:val="pl-PL"/>
              </w:rPr>
            </w:pPr>
          </w:p>
        </w:tc>
      </w:tr>
    </w:tbl>
    <w:p w14:paraId="6EB04719" w14:textId="77777777" w:rsidR="00A02B4E" w:rsidRPr="003B792B" w:rsidRDefault="00A02B4E">
      <w:pPr>
        <w:rPr>
          <w:rFonts w:ascii="Verdana" w:hAnsi="Verdana"/>
          <w:sz w:val="18"/>
          <w:szCs w:val="20"/>
          <w:lang w:val="pl-PL"/>
        </w:rPr>
      </w:pPr>
    </w:p>
    <w:tbl>
      <w:tblPr>
        <w:tblW w:w="0" w:type="auto"/>
        <w:jc w:val="center"/>
        <w:tblLayout w:type="fixed"/>
        <w:tblLook w:val="04A0" w:firstRow="1" w:lastRow="0" w:firstColumn="1" w:lastColumn="0" w:noHBand="0" w:noVBand="1"/>
      </w:tblPr>
      <w:tblGrid>
        <w:gridCol w:w="1531"/>
        <w:gridCol w:w="8334"/>
      </w:tblGrid>
      <w:tr w:rsidR="00A02B4E" w:rsidRPr="003B792B" w14:paraId="0B43A087" w14:textId="77777777">
        <w:trPr>
          <w:jc w:val="center"/>
        </w:trPr>
        <w:tc>
          <w:tcPr>
            <w:tcW w:w="1531" w:type="dxa"/>
            <w:shd w:val="clear" w:color="auto" w:fill="F8E5A2"/>
            <w:tcMar>
              <w:top w:w="70" w:type="dxa"/>
              <w:left w:w="90" w:type="dxa"/>
              <w:bottom w:w="70" w:type="dxa"/>
              <w:right w:w="90" w:type="dxa"/>
            </w:tcMar>
            <w:vAlign w:val="center"/>
          </w:tcPr>
          <w:p w14:paraId="7BA47A8C"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5.</w:t>
            </w:r>
          </w:p>
        </w:tc>
        <w:tc>
          <w:tcPr>
            <w:tcW w:w="8334" w:type="dxa"/>
            <w:shd w:val="clear" w:color="auto" w:fill="FFF2CC"/>
            <w:tcMar>
              <w:top w:w="70" w:type="dxa"/>
              <w:left w:w="90" w:type="dxa"/>
              <w:bottom w:w="70" w:type="dxa"/>
              <w:right w:w="90" w:type="dxa"/>
            </w:tcMar>
            <w:vAlign w:val="center"/>
          </w:tcPr>
          <w:p w14:paraId="6FFE565A"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PRZEBIEG I POTWIERDZENIE ODBYCIA WIZJI</w:t>
            </w:r>
          </w:p>
        </w:tc>
      </w:tr>
    </w:tbl>
    <w:p w14:paraId="3C7208D3" w14:textId="77777777" w:rsidR="00A02B4E" w:rsidRPr="003B792B" w:rsidRDefault="00A02B4E">
      <w:pPr>
        <w:spacing w:after="0"/>
        <w:rPr>
          <w:rFonts w:ascii="Verdana" w:hAnsi="Verdana"/>
          <w:sz w:val="18"/>
          <w:szCs w:val="20"/>
          <w:lang w:val="pl-PL"/>
        </w:rPr>
      </w:pPr>
    </w:p>
    <w:p w14:paraId="7DC95FD0" w14:textId="77777777" w:rsidR="00A02B4E" w:rsidRPr="003B792B" w:rsidRDefault="00000000">
      <w:pPr>
        <w:spacing w:after="60"/>
        <w:rPr>
          <w:rFonts w:ascii="Verdana" w:hAnsi="Verdana"/>
          <w:sz w:val="18"/>
          <w:szCs w:val="20"/>
          <w:lang w:val="pl-PL"/>
        </w:rPr>
      </w:pPr>
      <w:r w:rsidRPr="003B792B">
        <w:rPr>
          <w:rFonts w:ascii="Verdana" w:hAnsi="Verdana"/>
          <w:sz w:val="18"/>
          <w:szCs w:val="20"/>
          <w:lang w:val="pl-PL"/>
        </w:rPr>
        <w:t>Zamawiający potwierdza, że przedstawiciel / przedstawiciele Wykonawcy wskazanego poniżej odbyli wizję lokalną terenu inwestycji wymaganą w rozdziale 27 SWZ:</w:t>
      </w:r>
    </w:p>
    <w:p w14:paraId="316DB49C" w14:textId="77777777" w:rsidR="00A02B4E" w:rsidRPr="003B792B" w:rsidRDefault="00000000">
      <w:pPr>
        <w:spacing w:after="40"/>
        <w:rPr>
          <w:rFonts w:ascii="Verdana" w:hAnsi="Verdana"/>
          <w:sz w:val="18"/>
          <w:szCs w:val="20"/>
          <w:lang w:val="pl-PL"/>
        </w:rPr>
      </w:pPr>
      <w:r w:rsidRPr="003B792B">
        <w:rPr>
          <w:rFonts w:ascii="Verdana" w:hAnsi="Verdana"/>
          <w:b/>
          <w:sz w:val="18"/>
          <w:szCs w:val="20"/>
          <w:lang w:val="pl-PL"/>
        </w:rPr>
        <w:t>Nazwa Wykonawcy:</w:t>
      </w:r>
    </w:p>
    <w:p w14:paraId="58B69CDC" w14:textId="77777777" w:rsidR="00A02B4E" w:rsidRPr="003B792B" w:rsidRDefault="00000000">
      <w:pPr>
        <w:spacing w:after="60"/>
        <w:rPr>
          <w:rFonts w:ascii="Verdana" w:hAnsi="Verdana"/>
          <w:sz w:val="18"/>
          <w:szCs w:val="20"/>
          <w:lang w:val="pl-PL"/>
        </w:rPr>
      </w:pPr>
      <w:r w:rsidRPr="003B792B">
        <w:rPr>
          <w:rFonts w:ascii="Verdana" w:hAnsi="Verdana"/>
          <w:sz w:val="18"/>
          <w:szCs w:val="20"/>
          <w:lang w:val="pl-PL"/>
        </w:rPr>
        <w:t>…………………………………………………………………………………………………………………………</w:t>
      </w:r>
    </w:p>
    <w:p w14:paraId="70AC9C1B" w14:textId="77777777" w:rsidR="00A02B4E" w:rsidRPr="003B792B" w:rsidRDefault="00000000">
      <w:pPr>
        <w:spacing w:after="40"/>
        <w:rPr>
          <w:rFonts w:ascii="Verdana" w:hAnsi="Verdana"/>
          <w:sz w:val="18"/>
          <w:szCs w:val="20"/>
          <w:lang w:val="pl-PL"/>
        </w:rPr>
      </w:pPr>
      <w:r w:rsidRPr="003B792B">
        <w:rPr>
          <w:rFonts w:ascii="Verdana" w:hAnsi="Verdana"/>
          <w:b/>
          <w:sz w:val="18"/>
          <w:szCs w:val="20"/>
          <w:lang w:val="pl-PL"/>
        </w:rPr>
        <w:t>Imię i nazwisko osoby / osób uczestniczących w wizji:</w:t>
      </w:r>
    </w:p>
    <w:p w14:paraId="28ED9F23" w14:textId="77777777" w:rsidR="00A02B4E" w:rsidRPr="003B792B" w:rsidRDefault="00000000">
      <w:pPr>
        <w:spacing w:after="60"/>
        <w:rPr>
          <w:rFonts w:ascii="Verdana" w:hAnsi="Verdana"/>
          <w:sz w:val="18"/>
          <w:szCs w:val="20"/>
          <w:lang w:val="pl-PL"/>
        </w:rPr>
      </w:pPr>
      <w:r w:rsidRPr="003B792B">
        <w:rPr>
          <w:rFonts w:ascii="Verdana" w:hAnsi="Verdana"/>
          <w:sz w:val="18"/>
          <w:szCs w:val="20"/>
          <w:lang w:val="pl-PL"/>
        </w:rPr>
        <w:t>…………………………………………………………………………………………………………………………</w:t>
      </w:r>
    </w:p>
    <w:p w14:paraId="3EFEC7C6" w14:textId="77777777" w:rsidR="00A02B4E" w:rsidRPr="003B792B" w:rsidRDefault="00000000">
      <w:pPr>
        <w:rPr>
          <w:rFonts w:ascii="Verdana" w:hAnsi="Verdana"/>
          <w:sz w:val="18"/>
          <w:szCs w:val="20"/>
          <w:lang w:val="pl-PL"/>
        </w:rPr>
      </w:pPr>
      <w:r w:rsidRPr="003B792B">
        <w:rPr>
          <w:rFonts w:ascii="Verdana" w:hAnsi="Verdana"/>
          <w:sz w:val="18"/>
          <w:szCs w:val="20"/>
          <w:lang w:val="pl-PL"/>
        </w:rPr>
        <w:lastRenderedPageBreak/>
        <w:t>W trakcie wizji umożliwiono zapoznanie się z terenem inwestycji w zakresie niezbędnym do przygotowania oferty, w szczególności z rzeczywistymi warunkami terenowymi, istniejącymi instalacjami i uzbrojeniem, możliwymi trasami kablowymi, miejscami montażu konstrukcji i urządzeń oraz uwarunkowaniami prowadzenia robót.</w:t>
      </w:r>
    </w:p>
    <w:p w14:paraId="4F42CA66" w14:textId="77777777" w:rsidR="00A02B4E" w:rsidRPr="003B792B" w:rsidRDefault="00000000">
      <w:pPr>
        <w:spacing w:after="40"/>
        <w:rPr>
          <w:rFonts w:ascii="Verdana" w:hAnsi="Verdana"/>
          <w:sz w:val="18"/>
          <w:szCs w:val="20"/>
          <w:lang w:val="pl-PL"/>
        </w:rPr>
      </w:pPr>
      <w:r w:rsidRPr="003B792B">
        <w:rPr>
          <w:rFonts w:ascii="Verdana" w:hAnsi="Verdana"/>
          <w:b/>
          <w:sz w:val="18"/>
          <w:szCs w:val="20"/>
          <w:lang w:val="pl-PL"/>
        </w:rPr>
        <w:t>Uwagi / informacje organizacyjne z wizji:</w:t>
      </w:r>
    </w:p>
    <w:p w14:paraId="505B923B" w14:textId="77777777" w:rsidR="00A02B4E" w:rsidRPr="003B792B" w:rsidRDefault="00000000">
      <w:pPr>
        <w:rPr>
          <w:rFonts w:ascii="Verdana" w:hAnsi="Verdana"/>
          <w:sz w:val="18"/>
          <w:szCs w:val="20"/>
          <w:lang w:val="pl-PL"/>
        </w:rPr>
      </w:pPr>
      <w:r w:rsidRPr="003B792B">
        <w:rPr>
          <w:rFonts w:ascii="Verdana" w:hAnsi="Verdana"/>
          <w:sz w:val="18"/>
          <w:szCs w:val="20"/>
          <w:lang w:val="pl-PL"/>
        </w:rPr>
        <w:t>……………………………………………………………………………………………………………………………………………………</w:t>
      </w:r>
      <w:r w:rsidRPr="003B792B">
        <w:rPr>
          <w:rFonts w:ascii="Verdana" w:hAnsi="Verdana"/>
          <w:sz w:val="18"/>
          <w:szCs w:val="20"/>
          <w:lang w:val="pl-PL"/>
        </w:rPr>
        <w:br/>
        <w:t>……………………………………………………………………………………………………………………………………………………</w:t>
      </w:r>
      <w:r w:rsidRPr="003B792B">
        <w:rPr>
          <w:rFonts w:ascii="Verdana" w:hAnsi="Verdana"/>
          <w:sz w:val="18"/>
          <w:szCs w:val="20"/>
          <w:lang w:val="pl-PL"/>
        </w:rPr>
        <w:br/>
        <w:t>……………………………………………………………………………………………………………………………………………………</w:t>
      </w:r>
    </w:p>
    <w:p w14:paraId="6405BFD7" w14:textId="77777777" w:rsidR="00A02B4E" w:rsidRPr="003B792B" w:rsidRDefault="00000000">
      <w:pPr>
        <w:spacing w:before="80" w:after="120"/>
        <w:rPr>
          <w:rFonts w:ascii="Verdana" w:hAnsi="Verdana"/>
          <w:sz w:val="18"/>
          <w:szCs w:val="20"/>
          <w:lang w:val="pl-PL"/>
        </w:rPr>
      </w:pPr>
      <w:r w:rsidRPr="003B792B">
        <w:rPr>
          <w:rFonts w:ascii="Verdana" w:hAnsi="Verdana"/>
          <w:i/>
          <w:sz w:val="16"/>
          <w:szCs w:val="20"/>
          <w:lang w:val="pl-PL"/>
        </w:rPr>
        <w:t>Niniejszy protokół potwierdza wyłącznie odbycie wymaganej wizji lokalnej. Nie stanowi zmiany ani wyjaśnienia treści SWZ lub PFU. Pytania dotyczące dokumentów zamówienia oraz informacje mogące mieć wpływ na przygotowanie ofert podlegają komunikacji na zasadach określonych w SWZ.</w:t>
      </w:r>
    </w:p>
    <w:tbl>
      <w:tblPr>
        <w:tblW w:w="0" w:type="auto"/>
        <w:jc w:val="center"/>
        <w:tblLayout w:type="fixed"/>
        <w:tblLook w:val="04A0" w:firstRow="1" w:lastRow="0" w:firstColumn="1" w:lastColumn="0" w:noHBand="0" w:noVBand="1"/>
      </w:tblPr>
      <w:tblGrid>
        <w:gridCol w:w="1531"/>
        <w:gridCol w:w="8334"/>
      </w:tblGrid>
      <w:tr w:rsidR="00A02B4E" w:rsidRPr="003B792B" w14:paraId="3079B056" w14:textId="77777777">
        <w:trPr>
          <w:jc w:val="center"/>
        </w:trPr>
        <w:tc>
          <w:tcPr>
            <w:tcW w:w="1531" w:type="dxa"/>
            <w:shd w:val="clear" w:color="auto" w:fill="F8E5A2"/>
            <w:tcMar>
              <w:top w:w="70" w:type="dxa"/>
              <w:left w:w="90" w:type="dxa"/>
              <w:bottom w:w="70" w:type="dxa"/>
              <w:right w:w="90" w:type="dxa"/>
            </w:tcMar>
            <w:vAlign w:val="center"/>
          </w:tcPr>
          <w:p w14:paraId="4B9D9636"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6.</w:t>
            </w:r>
          </w:p>
        </w:tc>
        <w:tc>
          <w:tcPr>
            <w:tcW w:w="8334" w:type="dxa"/>
            <w:shd w:val="clear" w:color="auto" w:fill="FFF2CC"/>
            <w:tcMar>
              <w:top w:w="70" w:type="dxa"/>
              <w:left w:w="90" w:type="dxa"/>
              <w:bottom w:w="70" w:type="dxa"/>
              <w:right w:w="90" w:type="dxa"/>
            </w:tcMar>
            <w:vAlign w:val="center"/>
          </w:tcPr>
          <w:p w14:paraId="7798802A" w14:textId="77777777" w:rsidR="00A02B4E" w:rsidRPr="003B792B" w:rsidRDefault="00000000">
            <w:pPr>
              <w:spacing w:after="0"/>
              <w:rPr>
                <w:rFonts w:ascii="Verdana" w:hAnsi="Verdana"/>
                <w:sz w:val="18"/>
                <w:szCs w:val="20"/>
                <w:lang w:val="pl-PL"/>
              </w:rPr>
            </w:pPr>
            <w:r w:rsidRPr="003B792B">
              <w:rPr>
                <w:rFonts w:ascii="Verdana" w:hAnsi="Verdana"/>
                <w:b/>
                <w:sz w:val="18"/>
                <w:szCs w:val="20"/>
                <w:lang w:val="pl-PL"/>
              </w:rPr>
              <w:t>PODPISY</w:t>
            </w:r>
          </w:p>
        </w:tc>
      </w:tr>
    </w:tbl>
    <w:p w14:paraId="476EAE6E" w14:textId="77777777" w:rsidR="00A02B4E" w:rsidRPr="003B792B" w:rsidRDefault="00A02B4E">
      <w:pPr>
        <w:spacing w:after="0"/>
        <w:rPr>
          <w:rFonts w:ascii="Verdana" w:hAnsi="Verdana"/>
          <w:sz w:val="18"/>
          <w:szCs w:val="20"/>
          <w:lang w:val="pl-PL"/>
        </w:rPr>
      </w:pPr>
    </w:p>
    <w:tbl>
      <w:tblPr>
        <w:tblStyle w:val="Tabela-Siatka"/>
        <w:tblW w:w="0" w:type="auto"/>
        <w:jc w:val="center"/>
        <w:tblLayout w:type="fixed"/>
        <w:tblLook w:val="04A0" w:firstRow="1" w:lastRow="0" w:firstColumn="1" w:lastColumn="0" w:noHBand="0" w:noVBand="1"/>
      </w:tblPr>
      <w:tblGrid>
        <w:gridCol w:w="4932"/>
        <w:gridCol w:w="4932"/>
      </w:tblGrid>
      <w:tr w:rsidR="00A02B4E" w:rsidRPr="003B792B" w14:paraId="123BA8BD" w14:textId="77777777">
        <w:trPr>
          <w:jc w:val="center"/>
        </w:trPr>
        <w:tc>
          <w:tcPr>
            <w:tcW w:w="4932" w:type="dxa"/>
            <w:tcMar>
              <w:top w:w="80" w:type="dxa"/>
              <w:left w:w="90" w:type="dxa"/>
              <w:bottom w:w="80" w:type="dxa"/>
              <w:right w:w="90" w:type="dxa"/>
            </w:tcMar>
            <w:vAlign w:val="center"/>
          </w:tcPr>
          <w:p w14:paraId="7C268DF8" w14:textId="77777777" w:rsidR="00A02B4E" w:rsidRPr="003B792B" w:rsidRDefault="00000000">
            <w:pPr>
              <w:spacing w:after="0"/>
              <w:jc w:val="center"/>
              <w:rPr>
                <w:rFonts w:ascii="Verdana" w:hAnsi="Verdana"/>
                <w:sz w:val="18"/>
                <w:szCs w:val="20"/>
                <w:lang w:val="pl-PL"/>
              </w:rPr>
            </w:pPr>
            <w:r w:rsidRPr="003B792B">
              <w:rPr>
                <w:rFonts w:ascii="Verdana" w:hAnsi="Verdana"/>
                <w:b/>
                <w:sz w:val="16"/>
                <w:szCs w:val="20"/>
                <w:lang w:val="pl-PL"/>
              </w:rPr>
              <w:t>Przedstawiciel Zamawiającego</w:t>
            </w:r>
          </w:p>
        </w:tc>
        <w:tc>
          <w:tcPr>
            <w:tcW w:w="4932" w:type="dxa"/>
            <w:tcMar>
              <w:top w:w="80" w:type="dxa"/>
              <w:left w:w="90" w:type="dxa"/>
              <w:bottom w:w="80" w:type="dxa"/>
              <w:right w:w="90" w:type="dxa"/>
            </w:tcMar>
            <w:vAlign w:val="center"/>
          </w:tcPr>
          <w:p w14:paraId="6E216564" w14:textId="77777777" w:rsidR="00A02B4E" w:rsidRPr="003B792B" w:rsidRDefault="00000000">
            <w:pPr>
              <w:spacing w:after="0"/>
              <w:jc w:val="center"/>
              <w:rPr>
                <w:rFonts w:ascii="Verdana" w:hAnsi="Verdana"/>
                <w:sz w:val="18"/>
                <w:szCs w:val="20"/>
                <w:lang w:val="pl-PL"/>
              </w:rPr>
            </w:pPr>
            <w:r w:rsidRPr="003B792B">
              <w:rPr>
                <w:rFonts w:ascii="Verdana" w:hAnsi="Verdana"/>
                <w:b/>
                <w:sz w:val="16"/>
                <w:szCs w:val="20"/>
                <w:lang w:val="pl-PL"/>
              </w:rPr>
              <w:t>Przedstawiciel Wykonawcy</w:t>
            </w:r>
          </w:p>
        </w:tc>
      </w:tr>
      <w:tr w:rsidR="00A02B4E" w:rsidRPr="003B792B" w14:paraId="53343C2B" w14:textId="77777777">
        <w:trPr>
          <w:jc w:val="center"/>
        </w:trPr>
        <w:tc>
          <w:tcPr>
            <w:tcW w:w="4932" w:type="dxa"/>
            <w:tcMar>
              <w:top w:w="80" w:type="dxa"/>
              <w:left w:w="90" w:type="dxa"/>
              <w:bottom w:w="80" w:type="dxa"/>
              <w:right w:w="90" w:type="dxa"/>
            </w:tcMar>
            <w:vAlign w:val="center"/>
          </w:tcPr>
          <w:p w14:paraId="15C5146F" w14:textId="77777777" w:rsidR="00A02B4E" w:rsidRPr="003B792B" w:rsidRDefault="00000000">
            <w:pPr>
              <w:spacing w:after="0"/>
              <w:jc w:val="center"/>
              <w:rPr>
                <w:rFonts w:ascii="Verdana" w:hAnsi="Verdana"/>
                <w:sz w:val="18"/>
                <w:szCs w:val="20"/>
                <w:lang w:val="pl-PL"/>
              </w:rPr>
            </w:pPr>
            <w:r w:rsidRPr="003B792B">
              <w:rPr>
                <w:rFonts w:ascii="Verdana" w:hAnsi="Verdana"/>
                <w:sz w:val="16"/>
                <w:szCs w:val="20"/>
                <w:lang w:val="pl-PL"/>
              </w:rPr>
              <w:br/>
            </w:r>
            <w:r w:rsidRPr="003B792B">
              <w:rPr>
                <w:rFonts w:ascii="Verdana" w:hAnsi="Verdana"/>
                <w:sz w:val="16"/>
                <w:szCs w:val="20"/>
                <w:lang w:val="pl-PL"/>
              </w:rPr>
              <w:br/>
              <w:t>……………………………………………………</w:t>
            </w:r>
            <w:r w:rsidRPr="003B792B">
              <w:rPr>
                <w:rFonts w:ascii="Verdana" w:hAnsi="Verdana"/>
                <w:sz w:val="16"/>
                <w:szCs w:val="20"/>
                <w:lang w:val="pl-PL"/>
              </w:rPr>
              <w:br/>
              <w:t>(imię, nazwisko i podpis)</w:t>
            </w:r>
          </w:p>
        </w:tc>
        <w:tc>
          <w:tcPr>
            <w:tcW w:w="4932" w:type="dxa"/>
            <w:tcMar>
              <w:top w:w="80" w:type="dxa"/>
              <w:left w:w="90" w:type="dxa"/>
              <w:bottom w:w="80" w:type="dxa"/>
              <w:right w:w="90" w:type="dxa"/>
            </w:tcMar>
            <w:vAlign w:val="center"/>
          </w:tcPr>
          <w:p w14:paraId="44AD9B86" w14:textId="77777777" w:rsidR="00A02B4E" w:rsidRPr="003B792B" w:rsidRDefault="00000000">
            <w:pPr>
              <w:spacing w:after="0"/>
              <w:jc w:val="center"/>
              <w:rPr>
                <w:rFonts w:ascii="Verdana" w:hAnsi="Verdana"/>
                <w:sz w:val="18"/>
                <w:szCs w:val="20"/>
                <w:lang w:val="pl-PL"/>
              </w:rPr>
            </w:pPr>
            <w:r w:rsidRPr="003B792B">
              <w:rPr>
                <w:rFonts w:ascii="Verdana" w:hAnsi="Verdana"/>
                <w:sz w:val="16"/>
                <w:szCs w:val="20"/>
                <w:lang w:val="pl-PL"/>
              </w:rPr>
              <w:br/>
            </w:r>
            <w:r w:rsidRPr="003B792B">
              <w:rPr>
                <w:rFonts w:ascii="Verdana" w:hAnsi="Verdana"/>
                <w:sz w:val="16"/>
                <w:szCs w:val="20"/>
                <w:lang w:val="pl-PL"/>
              </w:rPr>
              <w:br/>
              <w:t>……………………………………………………</w:t>
            </w:r>
            <w:r w:rsidRPr="003B792B">
              <w:rPr>
                <w:rFonts w:ascii="Verdana" w:hAnsi="Verdana"/>
                <w:sz w:val="16"/>
                <w:szCs w:val="20"/>
                <w:lang w:val="pl-PL"/>
              </w:rPr>
              <w:br/>
              <w:t>(imię, nazwisko i podpis)</w:t>
            </w:r>
          </w:p>
        </w:tc>
      </w:tr>
    </w:tbl>
    <w:p w14:paraId="15F52B52" w14:textId="77777777" w:rsidR="00A02B4E" w:rsidRDefault="00000000">
      <w:pPr>
        <w:spacing w:before="120"/>
        <w:rPr>
          <w:rFonts w:ascii="Verdana" w:hAnsi="Verdana"/>
          <w:b/>
          <w:sz w:val="16"/>
          <w:szCs w:val="20"/>
          <w:lang w:val="pl-PL"/>
        </w:rPr>
      </w:pPr>
      <w:r w:rsidRPr="003B792B">
        <w:rPr>
          <w:rFonts w:ascii="Verdana" w:hAnsi="Verdana"/>
          <w:b/>
          <w:sz w:val="16"/>
          <w:szCs w:val="20"/>
          <w:lang w:val="pl-PL"/>
        </w:rPr>
        <w:t xml:space="preserve">Kopię protokołu Wykonawca składa wraz z ofertą. Zgodnie z rozdziałem 27 SWZ brak odbycia wymaganej wizji lokalnej skutkuje odrzuceniem oferty na podstawie art. 226 ust. 1 pkt 18 ustawy </w:t>
      </w:r>
      <w:proofErr w:type="spellStart"/>
      <w:r w:rsidRPr="003B792B">
        <w:rPr>
          <w:rFonts w:ascii="Verdana" w:hAnsi="Verdana"/>
          <w:b/>
          <w:sz w:val="16"/>
          <w:szCs w:val="20"/>
          <w:lang w:val="pl-PL"/>
        </w:rPr>
        <w:t>Pzp</w:t>
      </w:r>
      <w:proofErr w:type="spellEnd"/>
      <w:r w:rsidRPr="003B792B">
        <w:rPr>
          <w:rFonts w:ascii="Verdana" w:hAnsi="Verdana"/>
          <w:b/>
          <w:sz w:val="16"/>
          <w:szCs w:val="20"/>
          <w:lang w:val="pl-PL"/>
        </w:rPr>
        <w:t>.</w:t>
      </w:r>
    </w:p>
    <w:p w14:paraId="7E60C2CB" w14:textId="77777777" w:rsidR="003B792B" w:rsidRPr="003B792B" w:rsidRDefault="003B792B" w:rsidP="003B792B">
      <w:pPr>
        <w:rPr>
          <w:rFonts w:ascii="Verdana" w:hAnsi="Verdana"/>
          <w:sz w:val="18"/>
          <w:szCs w:val="20"/>
          <w:lang w:val="pl-PL"/>
        </w:rPr>
      </w:pPr>
    </w:p>
    <w:p w14:paraId="5347CA3C" w14:textId="77777777" w:rsidR="003B792B" w:rsidRPr="003B792B" w:rsidRDefault="003B792B" w:rsidP="003B792B">
      <w:pPr>
        <w:rPr>
          <w:rFonts w:ascii="Verdana" w:hAnsi="Verdana"/>
          <w:sz w:val="18"/>
          <w:szCs w:val="20"/>
          <w:lang w:val="pl-PL"/>
        </w:rPr>
      </w:pPr>
    </w:p>
    <w:p w14:paraId="47F4259B" w14:textId="77777777" w:rsidR="003B792B" w:rsidRPr="003B792B" w:rsidRDefault="003B792B" w:rsidP="003B792B">
      <w:pPr>
        <w:rPr>
          <w:rFonts w:ascii="Verdana" w:hAnsi="Verdana"/>
          <w:sz w:val="18"/>
          <w:szCs w:val="20"/>
          <w:lang w:val="pl-PL"/>
        </w:rPr>
      </w:pPr>
    </w:p>
    <w:p w14:paraId="2975C802" w14:textId="77777777" w:rsidR="003B792B" w:rsidRPr="003B792B" w:rsidRDefault="003B792B" w:rsidP="003B792B">
      <w:pPr>
        <w:rPr>
          <w:rFonts w:ascii="Verdana" w:hAnsi="Verdana"/>
          <w:sz w:val="18"/>
          <w:szCs w:val="20"/>
          <w:lang w:val="pl-PL"/>
        </w:rPr>
      </w:pPr>
    </w:p>
    <w:p w14:paraId="18261699" w14:textId="77777777" w:rsidR="003B792B" w:rsidRPr="003B792B" w:rsidRDefault="003B792B" w:rsidP="003B792B">
      <w:pPr>
        <w:rPr>
          <w:rFonts w:ascii="Verdana" w:hAnsi="Verdana"/>
          <w:sz w:val="18"/>
          <w:szCs w:val="20"/>
          <w:lang w:val="pl-PL"/>
        </w:rPr>
      </w:pPr>
    </w:p>
    <w:p w14:paraId="4144FA84" w14:textId="77777777" w:rsidR="003B792B" w:rsidRPr="003B792B" w:rsidRDefault="003B792B" w:rsidP="003B792B">
      <w:pPr>
        <w:rPr>
          <w:rFonts w:ascii="Verdana" w:hAnsi="Verdana"/>
          <w:sz w:val="18"/>
          <w:szCs w:val="20"/>
          <w:lang w:val="pl-PL"/>
        </w:rPr>
      </w:pPr>
    </w:p>
    <w:p w14:paraId="7E08170A" w14:textId="77777777" w:rsidR="003B792B" w:rsidRPr="003B792B" w:rsidRDefault="003B792B" w:rsidP="003B792B">
      <w:pPr>
        <w:rPr>
          <w:rFonts w:ascii="Verdana" w:hAnsi="Verdana"/>
          <w:sz w:val="18"/>
          <w:szCs w:val="20"/>
          <w:lang w:val="pl-PL"/>
        </w:rPr>
      </w:pPr>
    </w:p>
    <w:p w14:paraId="2980F971" w14:textId="77777777" w:rsidR="003B792B" w:rsidRPr="003B792B" w:rsidRDefault="003B792B" w:rsidP="003B792B">
      <w:pPr>
        <w:rPr>
          <w:rFonts w:ascii="Verdana" w:hAnsi="Verdana"/>
          <w:sz w:val="18"/>
          <w:szCs w:val="20"/>
          <w:lang w:val="pl-PL"/>
        </w:rPr>
      </w:pPr>
    </w:p>
    <w:p w14:paraId="75FA034C" w14:textId="77777777" w:rsidR="003B792B" w:rsidRDefault="003B792B" w:rsidP="003B792B">
      <w:pPr>
        <w:rPr>
          <w:rFonts w:ascii="Verdana" w:hAnsi="Verdana"/>
          <w:b/>
          <w:sz w:val="16"/>
          <w:szCs w:val="20"/>
          <w:lang w:val="pl-PL"/>
        </w:rPr>
      </w:pPr>
    </w:p>
    <w:p w14:paraId="052BE4A7" w14:textId="77777777" w:rsidR="003B792B" w:rsidRDefault="003B792B" w:rsidP="003B792B">
      <w:pPr>
        <w:rPr>
          <w:rFonts w:ascii="Verdana" w:hAnsi="Verdana"/>
          <w:b/>
          <w:sz w:val="16"/>
          <w:szCs w:val="20"/>
          <w:lang w:val="pl-PL"/>
        </w:rPr>
      </w:pPr>
    </w:p>
    <w:p w14:paraId="26ADF647" w14:textId="7ACDB69D" w:rsidR="003B792B" w:rsidRPr="003B792B" w:rsidRDefault="003B792B" w:rsidP="003B792B">
      <w:pPr>
        <w:tabs>
          <w:tab w:val="left" w:pos="8772"/>
        </w:tabs>
        <w:rPr>
          <w:rFonts w:ascii="Verdana" w:hAnsi="Verdana"/>
          <w:sz w:val="18"/>
          <w:szCs w:val="20"/>
          <w:lang w:val="pl-PL"/>
        </w:rPr>
      </w:pPr>
      <w:r>
        <w:rPr>
          <w:rFonts w:ascii="Verdana" w:hAnsi="Verdana"/>
          <w:sz w:val="18"/>
          <w:szCs w:val="20"/>
          <w:lang w:val="pl-PL"/>
        </w:rPr>
        <w:tab/>
      </w:r>
    </w:p>
    <w:sectPr w:rsidR="003B792B" w:rsidRPr="003B792B" w:rsidSect="00034616">
      <w:headerReference w:type="default" r:id="rId8"/>
      <w:footerReference w:type="default" r:id="rId9"/>
      <w:pgSz w:w="11906" w:h="16838"/>
      <w:pgMar w:top="1587" w:right="964" w:bottom="1020" w:left="964" w:header="255" w:footer="3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00055" w14:textId="77777777" w:rsidR="0083687D" w:rsidRDefault="0083687D">
      <w:pPr>
        <w:spacing w:after="0" w:line="240" w:lineRule="auto"/>
      </w:pPr>
      <w:r>
        <w:separator/>
      </w:r>
    </w:p>
  </w:endnote>
  <w:endnote w:type="continuationSeparator" w:id="0">
    <w:p w14:paraId="73F8D0DE" w14:textId="77777777" w:rsidR="0083687D" w:rsidRDefault="00836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1942E" w14:textId="77777777" w:rsidR="00A02B4E" w:rsidRDefault="00000000">
    <w:pPr>
      <w:pStyle w:val="Stopka"/>
      <w:jc w:val="right"/>
    </w:pPr>
    <w:r>
      <w:rPr>
        <w:sz w:val="16"/>
      </w:rPr>
      <w:t xml:space="preserve">Strona </w:t>
    </w:r>
    <w:r>
      <w:fldChar w:fldCharType="begin"/>
    </w:r>
    <w:r>
      <w:instrText>PAGE</w:instrText>
    </w:r>
    <w:r w:rsidR="003B792B">
      <w:fldChar w:fldCharType="separate"/>
    </w:r>
    <w:r w:rsidR="003B792B">
      <w:rPr>
        <w:noProof/>
      </w:rPr>
      <w:t>1</w:t>
    </w:r>
    <w:r>
      <w:fldChar w:fldCharType="end"/>
    </w:r>
    <w:r>
      <w:rPr>
        <w:sz w:val="16"/>
      </w:rPr>
      <w:t xml:space="preserve"> z </w:t>
    </w:r>
    <w:r>
      <w:fldChar w:fldCharType="begin"/>
    </w:r>
    <w:r>
      <w:instrText>NUMPAGES</w:instrText>
    </w:r>
    <w:r w:rsidR="003B792B">
      <w:fldChar w:fldCharType="separate"/>
    </w:r>
    <w:r w:rsidR="003B792B">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CBCBE" w14:textId="77777777" w:rsidR="0083687D" w:rsidRDefault="0083687D">
      <w:pPr>
        <w:spacing w:after="0" w:line="240" w:lineRule="auto"/>
      </w:pPr>
      <w:r>
        <w:separator/>
      </w:r>
    </w:p>
  </w:footnote>
  <w:footnote w:type="continuationSeparator" w:id="0">
    <w:p w14:paraId="1877BEA0" w14:textId="77777777" w:rsidR="0083687D" w:rsidRDefault="008368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A28DC" w14:textId="77777777" w:rsidR="00A02B4E" w:rsidRPr="003B792B" w:rsidRDefault="00000000">
    <w:pPr>
      <w:pStyle w:val="Nagwek"/>
      <w:spacing w:after="40"/>
      <w:jc w:val="center"/>
      <w:rPr>
        <w:lang w:val="pl-PL"/>
      </w:rPr>
    </w:pPr>
    <w:r w:rsidRPr="003B792B">
      <w:rPr>
        <w:lang w:val="pl-PL"/>
      </w:rPr>
      <w:drawing>
        <wp:inline distT="0" distB="0" distL="0" distR="0" wp14:anchorId="7F89F0B7" wp14:editId="69E48DFF">
          <wp:extent cx="3311999" cy="6870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jpg"/>
                  <pic:cNvPicPr/>
                </pic:nvPicPr>
                <pic:blipFill>
                  <a:blip r:embed="rId1"/>
                  <a:stretch>
                    <a:fillRect/>
                  </a:stretch>
                </pic:blipFill>
                <pic:spPr>
                  <a:xfrm>
                    <a:off x="0" y="0"/>
                    <a:ext cx="3311999" cy="687097"/>
                  </a:xfrm>
                  <a:prstGeom prst="rect">
                    <a:avLst/>
                  </a:prstGeom>
                </pic:spPr>
              </pic:pic>
            </a:graphicData>
          </a:graphic>
        </wp:inline>
      </w:drawing>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4932"/>
      <w:gridCol w:w="4932"/>
    </w:tblGrid>
    <w:tr w:rsidR="00A02B4E" w:rsidRPr="003B792B" w14:paraId="025E91B8" w14:textId="77777777">
      <w:trPr>
        <w:jc w:val="center"/>
      </w:trPr>
      <w:tc>
        <w:tcPr>
          <w:tcW w:w="4932" w:type="dxa"/>
          <w:tcMar>
            <w:top w:w="80" w:type="dxa"/>
            <w:left w:w="90" w:type="dxa"/>
            <w:bottom w:w="80" w:type="dxa"/>
            <w:right w:w="90" w:type="dxa"/>
          </w:tcMar>
          <w:vAlign w:val="center"/>
        </w:tcPr>
        <w:p w14:paraId="7C5E7EFF" w14:textId="77777777" w:rsidR="00A02B4E" w:rsidRPr="003B792B" w:rsidRDefault="00000000">
          <w:pPr>
            <w:spacing w:after="0"/>
            <w:rPr>
              <w:lang w:val="pl-PL"/>
            </w:rPr>
          </w:pPr>
          <w:r w:rsidRPr="003B792B">
            <w:rPr>
              <w:b/>
              <w:sz w:val="17"/>
              <w:lang w:val="pl-PL"/>
            </w:rPr>
            <w:t>Postępowanie nr 14/2026</w:t>
          </w:r>
        </w:p>
      </w:tc>
      <w:tc>
        <w:tcPr>
          <w:tcW w:w="4932" w:type="dxa"/>
          <w:tcMar>
            <w:top w:w="80" w:type="dxa"/>
            <w:left w:w="90" w:type="dxa"/>
            <w:bottom w:w="80" w:type="dxa"/>
            <w:right w:w="90" w:type="dxa"/>
          </w:tcMar>
          <w:vAlign w:val="center"/>
        </w:tcPr>
        <w:p w14:paraId="503AFF3C" w14:textId="77777777" w:rsidR="00A02B4E" w:rsidRPr="003B792B" w:rsidRDefault="00000000">
          <w:pPr>
            <w:spacing w:after="0"/>
            <w:jc w:val="right"/>
            <w:rPr>
              <w:lang w:val="pl-PL"/>
            </w:rPr>
          </w:pPr>
          <w:r w:rsidRPr="003B792B">
            <w:rPr>
              <w:b/>
              <w:sz w:val="17"/>
              <w:lang w:val="pl-PL"/>
            </w:rPr>
            <w:t>Załącznik nr 7 do SWZ</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16cid:durableId="189226472">
    <w:abstractNumId w:val="8"/>
  </w:num>
  <w:num w:numId="2" w16cid:durableId="1992557834">
    <w:abstractNumId w:val="6"/>
  </w:num>
  <w:num w:numId="3" w16cid:durableId="336887494">
    <w:abstractNumId w:val="5"/>
  </w:num>
  <w:num w:numId="4" w16cid:durableId="689533103">
    <w:abstractNumId w:val="4"/>
  </w:num>
  <w:num w:numId="5" w16cid:durableId="2109152187">
    <w:abstractNumId w:val="7"/>
  </w:num>
  <w:num w:numId="6" w16cid:durableId="628972931">
    <w:abstractNumId w:val="3"/>
  </w:num>
  <w:num w:numId="7" w16cid:durableId="1095516687">
    <w:abstractNumId w:val="2"/>
  </w:num>
  <w:num w:numId="8" w16cid:durableId="1305814616">
    <w:abstractNumId w:val="1"/>
  </w:num>
  <w:num w:numId="9" w16cid:durableId="21134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B792B"/>
    <w:rsid w:val="0083687D"/>
    <w:rsid w:val="00A02B4E"/>
    <w:rsid w:val="00AA1D8D"/>
    <w:rsid w:val="00B47730"/>
    <w:rsid w:val="00CB0664"/>
    <w:rsid w:val="00D4248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AB9294"/>
  <w14:defaultImageDpi w14:val="300"/>
  <w15:docId w15:val="{60A7F2C0-AFC6-4293-AE4B-BC2231808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2" w:lineRule="auto"/>
    </w:pPr>
    <w:rPr>
      <w:rFonts w:ascii="Arial" w:eastAsia="Arial" w:hAnsi="Arial"/>
      <w:sz w:val="20"/>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343</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Zbigniew ZC. Chromik</cp:lastModifiedBy>
  <cp:revision>2</cp:revision>
  <dcterms:created xsi:type="dcterms:W3CDTF">2026-08-12T11:11:00Z</dcterms:created>
  <dcterms:modified xsi:type="dcterms:W3CDTF">2026-08-12T11:11:00Z</dcterms:modified>
  <cp:category/>
</cp:coreProperties>
</file>